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54133" w14:textId="41F83F55" w:rsidR="005C7B30" w:rsidRPr="00697826" w:rsidRDefault="005C7B30" w:rsidP="00D67B77">
      <w:pPr>
        <w:spacing w:after="240"/>
        <w:ind w:left="284" w:hanging="284"/>
        <w:rPr>
          <w:rFonts w:ascii="Arial" w:hAnsi="Arial" w:cs="Arial"/>
          <w:bCs/>
          <w:lang w:eastAsia="en-US"/>
        </w:rPr>
      </w:pPr>
      <w:r w:rsidRPr="00697826">
        <w:rPr>
          <w:rFonts w:ascii="Arial" w:hAnsi="Arial" w:cs="Arial"/>
          <w:bCs/>
        </w:rPr>
        <w:t xml:space="preserve">Załącznik nr </w:t>
      </w:r>
      <w:r w:rsidR="002F35B4" w:rsidRPr="00697826">
        <w:rPr>
          <w:rFonts w:ascii="Arial" w:hAnsi="Arial" w:cs="Arial"/>
          <w:bCs/>
        </w:rPr>
        <w:t>9</w:t>
      </w:r>
      <w:r w:rsidRPr="00697826">
        <w:rPr>
          <w:rFonts w:ascii="Arial" w:hAnsi="Arial" w:cs="Arial"/>
          <w:bCs/>
        </w:rPr>
        <w:t xml:space="preserve"> do SWZ. Załącznik nr </w:t>
      </w:r>
      <w:r w:rsidR="00044014" w:rsidRPr="00697826">
        <w:rPr>
          <w:rFonts w:ascii="Arial" w:hAnsi="Arial" w:cs="Arial"/>
          <w:bCs/>
        </w:rPr>
        <w:t>1</w:t>
      </w:r>
      <w:r w:rsidRPr="00697826">
        <w:rPr>
          <w:rFonts w:ascii="Arial" w:hAnsi="Arial" w:cs="Arial"/>
          <w:bCs/>
        </w:rPr>
        <w:t xml:space="preserve"> do wzoru umowy.</w:t>
      </w:r>
    </w:p>
    <w:p w14:paraId="0BC4124D" w14:textId="751B1C4B" w:rsidR="005C7B30" w:rsidRPr="00DA2592" w:rsidRDefault="005C7B30" w:rsidP="005A73AC">
      <w:pPr>
        <w:spacing w:line="264" w:lineRule="auto"/>
        <w:jc w:val="center"/>
        <w:rPr>
          <w:rFonts w:ascii="Arial" w:hAnsi="Arial" w:cs="Arial"/>
          <w:b/>
        </w:rPr>
      </w:pPr>
      <w:r w:rsidRPr="00DA2592">
        <w:rPr>
          <w:rFonts w:ascii="Arial" w:hAnsi="Arial" w:cs="Arial"/>
          <w:b/>
        </w:rPr>
        <w:t>WZÓR KARTY GWARANCYJNEJ</w:t>
      </w:r>
    </w:p>
    <w:p w14:paraId="7BFED35C" w14:textId="61BF13B1" w:rsidR="005C7B30" w:rsidRPr="00DA2592" w:rsidRDefault="005C7B30" w:rsidP="005A73AC">
      <w:pPr>
        <w:spacing w:line="264" w:lineRule="auto"/>
        <w:jc w:val="center"/>
        <w:rPr>
          <w:rFonts w:ascii="Arial" w:hAnsi="Arial" w:cs="Arial"/>
          <w:b/>
          <w:i/>
        </w:rPr>
      </w:pPr>
      <w:r w:rsidRPr="00DA2592">
        <w:rPr>
          <w:rFonts w:ascii="Arial" w:hAnsi="Arial" w:cs="Arial"/>
          <w:b/>
          <w:i/>
        </w:rPr>
        <w:t>(Gwarancja jakości)</w:t>
      </w:r>
    </w:p>
    <w:p w14:paraId="79FF63E2" w14:textId="7EF0B324" w:rsidR="005C7B30" w:rsidRPr="00DA2592" w:rsidRDefault="005C7B30" w:rsidP="005A73AC">
      <w:pPr>
        <w:spacing w:line="264" w:lineRule="auto"/>
        <w:jc w:val="both"/>
        <w:rPr>
          <w:rFonts w:ascii="Arial" w:hAnsi="Arial" w:cs="Arial"/>
          <w:bCs/>
        </w:rPr>
      </w:pPr>
      <w:r w:rsidRPr="00DA2592">
        <w:rPr>
          <w:rFonts w:ascii="Arial" w:hAnsi="Arial" w:cs="Arial"/>
          <w:bCs/>
        </w:rPr>
        <w:t>GWARANTEM jest</w:t>
      </w:r>
    </w:p>
    <w:p w14:paraId="55A7D1DB" w14:textId="77777777" w:rsidR="005C7B30" w:rsidRPr="00DA2592" w:rsidRDefault="005C7B30" w:rsidP="005A73AC">
      <w:pPr>
        <w:spacing w:line="264" w:lineRule="auto"/>
        <w:jc w:val="both"/>
        <w:rPr>
          <w:rFonts w:ascii="Arial" w:hAnsi="Arial" w:cs="Arial"/>
          <w:bCs/>
        </w:rPr>
      </w:pPr>
      <w:r w:rsidRPr="00DA2592">
        <w:rPr>
          <w:rFonts w:ascii="Arial" w:hAnsi="Arial" w:cs="Arial"/>
          <w:bCs/>
        </w:rPr>
        <w:t>[ nazwa, adres ], będący wykonawcą zadania:</w:t>
      </w:r>
    </w:p>
    <w:p w14:paraId="222AA909" w14:textId="77777777" w:rsidR="005C7B30" w:rsidRPr="00DA2592" w:rsidRDefault="005C7B30" w:rsidP="005A73AC">
      <w:pPr>
        <w:spacing w:line="264" w:lineRule="auto"/>
        <w:jc w:val="both"/>
        <w:rPr>
          <w:rFonts w:ascii="Arial" w:hAnsi="Arial" w:cs="Arial"/>
          <w:bCs/>
        </w:rPr>
      </w:pPr>
      <w:r w:rsidRPr="00DA2592">
        <w:rPr>
          <w:rFonts w:ascii="Arial" w:hAnsi="Arial" w:cs="Arial"/>
          <w:bCs/>
        </w:rPr>
        <w:t>..................................................</w:t>
      </w:r>
    </w:p>
    <w:p w14:paraId="59A37604" w14:textId="77777777" w:rsidR="005C7B30" w:rsidRPr="00DA2592" w:rsidRDefault="005C7B30" w:rsidP="005A73AC">
      <w:pPr>
        <w:spacing w:line="264" w:lineRule="auto"/>
        <w:jc w:val="both"/>
        <w:rPr>
          <w:rFonts w:ascii="Arial" w:hAnsi="Arial" w:cs="Arial"/>
          <w:bCs/>
        </w:rPr>
      </w:pPr>
      <w:r w:rsidRPr="00DA2592">
        <w:rPr>
          <w:rFonts w:ascii="Arial" w:hAnsi="Arial" w:cs="Arial"/>
          <w:bCs/>
        </w:rPr>
        <w:t>Uprawnionym z tytułu gwarancji jest:</w:t>
      </w:r>
    </w:p>
    <w:p w14:paraId="665D5F6E" w14:textId="1333F347" w:rsidR="00D125FF" w:rsidRPr="00DA2592" w:rsidRDefault="00924F0D" w:rsidP="005A73AC">
      <w:pPr>
        <w:tabs>
          <w:tab w:val="left" w:pos="993"/>
          <w:tab w:val="left" w:pos="7655"/>
        </w:tabs>
        <w:spacing w:line="264" w:lineRule="auto"/>
        <w:rPr>
          <w:rFonts w:ascii="Arial" w:hAnsi="Arial" w:cs="Arial"/>
        </w:rPr>
      </w:pPr>
      <w:r>
        <w:rPr>
          <w:rFonts w:ascii="Arial" w:hAnsi="Arial" w:cs="Arial"/>
        </w:rPr>
        <w:t>…………..</w:t>
      </w:r>
    </w:p>
    <w:p w14:paraId="0851729C" w14:textId="058DFD3E" w:rsidR="005C7B30" w:rsidRDefault="005C7B30" w:rsidP="00F84898">
      <w:pPr>
        <w:spacing w:after="120" w:line="264" w:lineRule="auto"/>
        <w:jc w:val="both"/>
        <w:rPr>
          <w:rFonts w:ascii="Arial" w:hAnsi="Arial" w:cs="Arial"/>
          <w:bCs/>
        </w:rPr>
      </w:pPr>
      <w:r w:rsidRPr="00DA2592">
        <w:rPr>
          <w:rFonts w:ascii="Arial" w:hAnsi="Arial" w:cs="Arial"/>
          <w:bCs/>
        </w:rPr>
        <w:t>zwany dalej „zamawiającym”.</w:t>
      </w:r>
    </w:p>
    <w:p w14:paraId="37A6880A" w14:textId="77777777" w:rsidR="005C7B30" w:rsidRPr="00DA2592" w:rsidRDefault="005C7B30" w:rsidP="005A73AC">
      <w:pPr>
        <w:spacing w:line="264" w:lineRule="auto"/>
        <w:jc w:val="center"/>
        <w:rPr>
          <w:rFonts w:ascii="Arial" w:hAnsi="Arial" w:cs="Arial"/>
          <w:b/>
          <w:bCs/>
        </w:rPr>
      </w:pPr>
      <w:r w:rsidRPr="00DA2592">
        <w:rPr>
          <w:rFonts w:ascii="Arial" w:hAnsi="Arial" w:cs="Arial"/>
          <w:b/>
          <w:bCs/>
        </w:rPr>
        <w:t>§ 1</w:t>
      </w:r>
    </w:p>
    <w:p w14:paraId="0ABDB869" w14:textId="77777777" w:rsidR="005C7B30" w:rsidRPr="00DA2592" w:rsidRDefault="005C7B30" w:rsidP="005A73AC">
      <w:pPr>
        <w:spacing w:line="264" w:lineRule="auto"/>
        <w:jc w:val="center"/>
        <w:rPr>
          <w:rFonts w:ascii="Arial" w:hAnsi="Arial" w:cs="Arial"/>
          <w:b/>
        </w:rPr>
      </w:pPr>
      <w:r w:rsidRPr="00DA2592">
        <w:rPr>
          <w:rFonts w:ascii="Arial" w:hAnsi="Arial" w:cs="Arial"/>
          <w:b/>
        </w:rPr>
        <w:t>Przedmiot i termin gwarancji</w:t>
      </w:r>
    </w:p>
    <w:p w14:paraId="2B584047" w14:textId="4869F064" w:rsidR="005C7B30" w:rsidRPr="00DA2592" w:rsidRDefault="005C7B30" w:rsidP="005A73AC">
      <w:pPr>
        <w:spacing w:line="264" w:lineRule="auto"/>
        <w:ind w:left="426" w:hanging="426"/>
        <w:rPr>
          <w:rFonts w:ascii="Arial" w:hAnsi="Arial" w:cs="Arial"/>
          <w:bCs/>
        </w:rPr>
      </w:pPr>
      <w:r w:rsidRPr="00DA2592">
        <w:rPr>
          <w:rFonts w:ascii="Arial" w:hAnsi="Arial" w:cs="Arial"/>
          <w:bCs/>
        </w:rPr>
        <w:t>1.</w:t>
      </w:r>
      <w:r w:rsidR="00921272">
        <w:rPr>
          <w:rFonts w:ascii="Arial" w:hAnsi="Arial" w:cs="Arial"/>
          <w:bCs/>
        </w:rPr>
        <w:tab/>
      </w:r>
      <w:r w:rsidRPr="00DA2592">
        <w:rPr>
          <w:rFonts w:ascii="Arial" w:hAnsi="Arial" w:cs="Arial"/>
          <w:bCs/>
        </w:rPr>
        <w:t xml:space="preserve">Niniejsza gwarancja obejmuje całość przedmiotu zamówienia określonego w </w:t>
      </w:r>
      <w:proofErr w:type="spellStart"/>
      <w:r w:rsidRPr="00DA2592">
        <w:rPr>
          <w:rFonts w:ascii="Arial" w:hAnsi="Arial" w:cs="Arial"/>
          <w:bCs/>
        </w:rPr>
        <w:t>Umo</w:t>
      </w:r>
      <w:proofErr w:type="spellEnd"/>
      <w:r w:rsidR="00921272">
        <w:rPr>
          <w:rFonts w:ascii="Arial" w:hAnsi="Arial" w:cs="Arial"/>
          <w:bCs/>
        </w:rPr>
        <w:t>-</w:t>
      </w:r>
      <w:r w:rsidRPr="00DA2592">
        <w:rPr>
          <w:rFonts w:ascii="Arial" w:hAnsi="Arial" w:cs="Arial"/>
          <w:bCs/>
        </w:rPr>
        <w:t>wie Nr…… z dnia………. oraz w innych dokumentach będących integralną częścią Umowy.</w:t>
      </w:r>
    </w:p>
    <w:p w14:paraId="73A6BD1B" w14:textId="04B16557" w:rsidR="005C7B30" w:rsidRPr="00DA2592" w:rsidRDefault="005C7B30" w:rsidP="005A73AC">
      <w:pPr>
        <w:spacing w:line="264" w:lineRule="auto"/>
        <w:ind w:left="426" w:hanging="426"/>
        <w:rPr>
          <w:rFonts w:ascii="Arial" w:hAnsi="Arial" w:cs="Arial"/>
          <w:bCs/>
        </w:rPr>
      </w:pPr>
      <w:r w:rsidRPr="00DA2592">
        <w:rPr>
          <w:rFonts w:ascii="Arial" w:hAnsi="Arial" w:cs="Arial"/>
          <w:bCs/>
        </w:rPr>
        <w:t>2.</w:t>
      </w:r>
      <w:r w:rsidR="00921272">
        <w:rPr>
          <w:rFonts w:ascii="Arial" w:hAnsi="Arial" w:cs="Arial"/>
          <w:bCs/>
        </w:rPr>
        <w:tab/>
      </w:r>
      <w:r w:rsidRPr="00DA2592">
        <w:rPr>
          <w:rFonts w:ascii="Arial" w:hAnsi="Arial" w:cs="Arial"/>
          <w:bCs/>
        </w:rPr>
        <w:t>Gwarant odpowiada wobec zamawiającego z tytułu niniejszej Karty Gwarancyjnej za cały przedmiot Umowy, w tym także za części realizowane przez podwykonawców.</w:t>
      </w:r>
    </w:p>
    <w:p w14:paraId="5EB1A26D" w14:textId="6DA4198F" w:rsidR="005C7B30" w:rsidRPr="00DA2592" w:rsidRDefault="005C7B30" w:rsidP="005A73AC">
      <w:pPr>
        <w:spacing w:line="264" w:lineRule="auto"/>
        <w:ind w:left="426" w:hanging="426"/>
        <w:rPr>
          <w:rFonts w:ascii="Arial" w:hAnsi="Arial" w:cs="Arial"/>
          <w:bCs/>
        </w:rPr>
      </w:pPr>
      <w:r w:rsidRPr="00DA2592">
        <w:rPr>
          <w:rFonts w:ascii="Arial" w:hAnsi="Arial" w:cs="Arial"/>
          <w:bCs/>
        </w:rPr>
        <w:t>3.</w:t>
      </w:r>
      <w:r w:rsidR="00921272">
        <w:rPr>
          <w:rFonts w:ascii="Arial" w:hAnsi="Arial" w:cs="Arial"/>
          <w:bCs/>
        </w:rPr>
        <w:tab/>
      </w:r>
      <w:r w:rsidRPr="00DA2592">
        <w:rPr>
          <w:rFonts w:ascii="Arial" w:hAnsi="Arial" w:cs="Arial"/>
          <w:bCs/>
        </w:rPr>
        <w:t>Gwarant jest odpowiedzialny wobec zamawiającego za realizację wszystkich zobowiązań, o których mowa w niniejszej gwarancji.</w:t>
      </w:r>
    </w:p>
    <w:p w14:paraId="5FB125E8" w14:textId="47149004" w:rsidR="005C7B30" w:rsidRPr="00DA2592" w:rsidRDefault="005C7B30" w:rsidP="005A73AC">
      <w:pPr>
        <w:spacing w:line="264" w:lineRule="auto"/>
        <w:ind w:left="426" w:hanging="426"/>
        <w:rPr>
          <w:rFonts w:ascii="Arial" w:hAnsi="Arial" w:cs="Arial"/>
          <w:bCs/>
        </w:rPr>
      </w:pPr>
      <w:r w:rsidRPr="00DA2592">
        <w:rPr>
          <w:rFonts w:ascii="Arial" w:hAnsi="Arial" w:cs="Arial"/>
          <w:bCs/>
        </w:rPr>
        <w:t>4.</w:t>
      </w:r>
      <w:r w:rsidR="00921272">
        <w:rPr>
          <w:rFonts w:ascii="Arial" w:hAnsi="Arial" w:cs="Arial"/>
          <w:bCs/>
        </w:rPr>
        <w:tab/>
      </w:r>
      <w:r w:rsidRPr="00DA2592">
        <w:rPr>
          <w:rFonts w:ascii="Arial" w:hAnsi="Arial" w:cs="Arial"/>
          <w:bCs/>
        </w:rPr>
        <w:t>Termin gwarancji wynosi...............miesiące licząc od dnia podpisania przez zamawiającego protokołu odbioru końcowego przejęcia do eksploatacji przedmiotu Umowy.</w:t>
      </w:r>
    </w:p>
    <w:p w14:paraId="2A082E38" w14:textId="649C5C8A" w:rsidR="005C7B30" w:rsidRPr="00044014" w:rsidRDefault="005C7B30" w:rsidP="005A73AC">
      <w:pPr>
        <w:autoSpaceDE w:val="0"/>
        <w:autoSpaceDN w:val="0"/>
        <w:adjustRightInd w:val="0"/>
        <w:spacing w:line="264" w:lineRule="auto"/>
        <w:rPr>
          <w:rFonts w:ascii="Arial" w:hAnsi="Arial" w:cs="Arial"/>
          <w:bCs/>
        </w:rPr>
      </w:pPr>
      <w:r w:rsidRPr="00044014">
        <w:rPr>
          <w:rFonts w:ascii="Arial" w:hAnsi="Arial" w:cs="Arial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44014">
        <w:rPr>
          <w:rFonts w:ascii="Arial" w:hAnsi="Arial" w:cs="Arial"/>
          <w:bCs/>
        </w:rPr>
        <w:t>……………………</w:t>
      </w:r>
      <w:r w:rsidRPr="00044014">
        <w:rPr>
          <w:rFonts w:ascii="Arial" w:hAnsi="Arial" w:cs="Arial"/>
          <w:bCs/>
        </w:rPr>
        <w:t>…………………</w:t>
      </w:r>
    </w:p>
    <w:p w14:paraId="3768C35B" w14:textId="4A57F95D" w:rsidR="005C7B30" w:rsidRPr="00044014" w:rsidRDefault="005C7B30" w:rsidP="005A73AC">
      <w:pPr>
        <w:autoSpaceDE w:val="0"/>
        <w:autoSpaceDN w:val="0"/>
        <w:adjustRightInd w:val="0"/>
        <w:spacing w:after="240" w:line="264" w:lineRule="auto"/>
        <w:rPr>
          <w:rFonts w:ascii="Arial" w:hAnsi="Arial" w:cs="Arial"/>
          <w:bCs/>
        </w:rPr>
      </w:pPr>
      <w:r w:rsidRPr="00044014">
        <w:rPr>
          <w:rFonts w:ascii="Arial" w:hAnsi="Arial" w:cs="Arial"/>
          <w:bCs/>
        </w:rPr>
        <w:t>……………………………………………………………………………………………………</w:t>
      </w:r>
    </w:p>
    <w:p w14:paraId="35C80EC0" w14:textId="77777777" w:rsidR="005C7B30" w:rsidRPr="00DA2592" w:rsidRDefault="005C7B30" w:rsidP="005A73AC">
      <w:pPr>
        <w:spacing w:line="264" w:lineRule="auto"/>
        <w:jc w:val="center"/>
        <w:rPr>
          <w:rFonts w:ascii="Arial" w:hAnsi="Arial" w:cs="Arial"/>
          <w:b/>
          <w:bCs/>
        </w:rPr>
      </w:pPr>
      <w:r w:rsidRPr="00DA2592">
        <w:rPr>
          <w:rFonts w:ascii="Arial" w:hAnsi="Arial" w:cs="Arial"/>
          <w:b/>
          <w:bCs/>
        </w:rPr>
        <w:t>§ 2</w:t>
      </w:r>
    </w:p>
    <w:p w14:paraId="56EA9C43" w14:textId="77777777" w:rsidR="005C7B30" w:rsidRPr="00DA2592" w:rsidRDefault="005C7B30" w:rsidP="005A73AC">
      <w:pPr>
        <w:spacing w:line="264" w:lineRule="auto"/>
        <w:rPr>
          <w:rFonts w:ascii="Arial" w:hAnsi="Arial" w:cs="Arial"/>
          <w:b/>
        </w:rPr>
      </w:pPr>
      <w:r w:rsidRPr="00DA2592">
        <w:rPr>
          <w:rFonts w:ascii="Arial" w:hAnsi="Arial" w:cs="Arial"/>
          <w:b/>
          <w:bCs/>
        </w:rPr>
        <w:t>Obowiązki i uprawnienia stron</w:t>
      </w:r>
    </w:p>
    <w:p w14:paraId="01799F3E" w14:textId="0877D910" w:rsidR="005C7B30" w:rsidRPr="00DA2592" w:rsidRDefault="005C7B30" w:rsidP="005A73AC">
      <w:pPr>
        <w:spacing w:line="264" w:lineRule="auto"/>
        <w:ind w:left="426" w:hanging="426"/>
        <w:rPr>
          <w:rFonts w:ascii="Arial" w:hAnsi="Arial" w:cs="Arial"/>
          <w:bCs/>
        </w:rPr>
      </w:pPr>
      <w:r w:rsidRPr="00DA2592">
        <w:rPr>
          <w:rFonts w:ascii="Arial" w:hAnsi="Arial" w:cs="Arial"/>
          <w:bCs/>
        </w:rPr>
        <w:t>1.</w:t>
      </w:r>
      <w:r w:rsidR="00921272">
        <w:rPr>
          <w:rFonts w:ascii="Arial" w:hAnsi="Arial" w:cs="Arial"/>
          <w:bCs/>
        </w:rPr>
        <w:tab/>
      </w:r>
      <w:r w:rsidRPr="00DA2592">
        <w:rPr>
          <w:rFonts w:ascii="Arial" w:hAnsi="Arial" w:cs="Arial"/>
          <w:bCs/>
        </w:rPr>
        <w:t>W przypadku wystąpienia jakiejkolwiek wady w przedmiocie Umowy zamawiający</w:t>
      </w:r>
      <w:r w:rsidR="00044014">
        <w:rPr>
          <w:rFonts w:ascii="Arial" w:hAnsi="Arial" w:cs="Arial"/>
          <w:bCs/>
        </w:rPr>
        <w:t xml:space="preserve"> </w:t>
      </w:r>
      <w:r w:rsidRPr="00DA2592">
        <w:rPr>
          <w:rFonts w:ascii="Arial" w:hAnsi="Arial" w:cs="Arial"/>
          <w:bCs/>
        </w:rPr>
        <w:t>jest uprawniony do:</w:t>
      </w:r>
    </w:p>
    <w:p w14:paraId="31DECC64" w14:textId="07290EB4" w:rsidR="005C7B30" w:rsidRPr="00DA2592" w:rsidRDefault="005C7B30" w:rsidP="005A73AC">
      <w:pPr>
        <w:spacing w:line="264" w:lineRule="auto"/>
        <w:ind w:left="567" w:hanging="425"/>
        <w:rPr>
          <w:rFonts w:ascii="Arial" w:hAnsi="Arial" w:cs="Arial"/>
          <w:bCs/>
        </w:rPr>
      </w:pPr>
      <w:r w:rsidRPr="00DA2592">
        <w:rPr>
          <w:rFonts w:ascii="Arial" w:hAnsi="Arial" w:cs="Arial"/>
          <w:bCs/>
        </w:rPr>
        <w:t>a)</w:t>
      </w:r>
      <w:r w:rsidR="00921272">
        <w:rPr>
          <w:rFonts w:ascii="Arial" w:hAnsi="Arial" w:cs="Arial"/>
          <w:bCs/>
        </w:rPr>
        <w:tab/>
      </w:r>
      <w:r w:rsidRPr="00DA2592">
        <w:rPr>
          <w:rFonts w:ascii="Arial" w:hAnsi="Arial" w:cs="Arial"/>
          <w:bCs/>
        </w:rPr>
        <w:t>żądania usunięcia wady przedmiotu Umowy, a w przypadku, gdy dana rzecz wchodząca w zakres przedmiotu Umowy była już dwukrotnie naprawiana – do żądania wymiany tej rzeczy na nową, wolną od wad;</w:t>
      </w:r>
    </w:p>
    <w:p w14:paraId="4B53DB04" w14:textId="4A025C14" w:rsidR="005C7B30" w:rsidRPr="00DA2592" w:rsidRDefault="005C7B30" w:rsidP="005A73AC">
      <w:pPr>
        <w:spacing w:line="264" w:lineRule="auto"/>
        <w:ind w:left="567" w:hanging="425"/>
        <w:rPr>
          <w:rFonts w:ascii="Arial" w:hAnsi="Arial" w:cs="Arial"/>
          <w:bCs/>
        </w:rPr>
      </w:pPr>
      <w:r w:rsidRPr="00DA2592">
        <w:rPr>
          <w:rFonts w:ascii="Arial" w:hAnsi="Arial" w:cs="Arial"/>
          <w:bCs/>
        </w:rPr>
        <w:t>b)</w:t>
      </w:r>
      <w:r w:rsidR="00921272">
        <w:rPr>
          <w:rFonts w:ascii="Arial" w:hAnsi="Arial" w:cs="Arial"/>
          <w:bCs/>
        </w:rPr>
        <w:tab/>
      </w:r>
      <w:r w:rsidRPr="00DA2592">
        <w:rPr>
          <w:rFonts w:ascii="Arial" w:hAnsi="Arial" w:cs="Arial"/>
          <w:bCs/>
        </w:rPr>
        <w:t>wskazania trybu usunięcia wady/wymiany rzeczy na wolną od wad;</w:t>
      </w:r>
    </w:p>
    <w:p w14:paraId="6B0600C1" w14:textId="249B49D3" w:rsidR="005C7B30" w:rsidRPr="00DA2592" w:rsidRDefault="005C7B30" w:rsidP="005A73AC">
      <w:pPr>
        <w:spacing w:line="264" w:lineRule="auto"/>
        <w:ind w:left="567" w:hanging="425"/>
        <w:rPr>
          <w:rFonts w:ascii="Arial" w:hAnsi="Arial" w:cs="Arial"/>
          <w:bCs/>
        </w:rPr>
      </w:pPr>
      <w:r w:rsidRPr="00DA2592">
        <w:rPr>
          <w:rFonts w:ascii="Arial" w:hAnsi="Arial" w:cs="Arial"/>
          <w:bCs/>
        </w:rPr>
        <w:t>c)</w:t>
      </w:r>
      <w:r w:rsidR="00921272">
        <w:rPr>
          <w:rFonts w:ascii="Arial" w:hAnsi="Arial" w:cs="Arial"/>
          <w:bCs/>
        </w:rPr>
        <w:tab/>
      </w:r>
      <w:r w:rsidRPr="00DA2592">
        <w:rPr>
          <w:rFonts w:ascii="Arial" w:hAnsi="Arial" w:cs="Arial"/>
          <w:bCs/>
        </w:rPr>
        <w:t>żądania od Gwaranta odszkodowania (obejmującego zarówno poniesione straty, jak i utracone korzyści) jakiej doznał zamawiający lub osoby trzecie na skutek wystąpienia wad.</w:t>
      </w:r>
    </w:p>
    <w:p w14:paraId="6057DB9B" w14:textId="5DFC0E4E" w:rsidR="005C7B30" w:rsidRPr="00DA2592" w:rsidRDefault="005C7B30" w:rsidP="005A73AC">
      <w:pPr>
        <w:spacing w:line="264" w:lineRule="auto"/>
        <w:ind w:left="567" w:hanging="425"/>
        <w:rPr>
          <w:rFonts w:ascii="Arial" w:hAnsi="Arial" w:cs="Arial"/>
          <w:bCs/>
        </w:rPr>
      </w:pPr>
      <w:r w:rsidRPr="00DA2592">
        <w:rPr>
          <w:rFonts w:ascii="Arial" w:hAnsi="Arial" w:cs="Arial"/>
          <w:bCs/>
        </w:rPr>
        <w:t>d)</w:t>
      </w:r>
      <w:r w:rsidR="00921272">
        <w:rPr>
          <w:rFonts w:ascii="Arial" w:hAnsi="Arial" w:cs="Arial"/>
          <w:bCs/>
        </w:rPr>
        <w:tab/>
      </w:r>
      <w:r w:rsidRPr="00DA2592">
        <w:rPr>
          <w:rFonts w:ascii="Arial" w:hAnsi="Arial" w:cs="Arial"/>
          <w:bCs/>
        </w:rPr>
        <w:t>żądania od Gwaranta kary umownej za nieterminowe przystąpienie do usuwania wad/wymiany rzeczy na wolną od wad w wysokości 0,2 % wynagrodzenia brutto (włącznie z VAT) określonego w Umowie, za każdy dzień zwłoki;</w:t>
      </w:r>
    </w:p>
    <w:p w14:paraId="2590ADF0" w14:textId="76809315" w:rsidR="005C7B30" w:rsidRPr="00DA2592" w:rsidRDefault="005C7B30" w:rsidP="005A73AC">
      <w:pPr>
        <w:spacing w:line="264" w:lineRule="auto"/>
        <w:ind w:left="567" w:hanging="425"/>
        <w:rPr>
          <w:rFonts w:ascii="Arial" w:hAnsi="Arial" w:cs="Arial"/>
          <w:bCs/>
        </w:rPr>
      </w:pPr>
      <w:r w:rsidRPr="00DA2592">
        <w:rPr>
          <w:rFonts w:ascii="Arial" w:hAnsi="Arial" w:cs="Arial"/>
          <w:bCs/>
        </w:rPr>
        <w:t>e)</w:t>
      </w:r>
      <w:r w:rsidR="00921272">
        <w:rPr>
          <w:rFonts w:ascii="Arial" w:hAnsi="Arial" w:cs="Arial"/>
          <w:bCs/>
        </w:rPr>
        <w:tab/>
      </w:r>
      <w:r w:rsidRPr="00DA2592">
        <w:rPr>
          <w:rFonts w:ascii="Arial" w:hAnsi="Arial" w:cs="Arial"/>
          <w:bCs/>
        </w:rPr>
        <w:t>żądania od Gwaranta odszkodowania za nieterminowe usunięcia wad/wymianę rzeczy na wolne od wad w wysokości przewyższającej kwotę kary umownej, o której mowa w lit. d).</w:t>
      </w:r>
    </w:p>
    <w:p w14:paraId="3A6DA7DB" w14:textId="2F54A9FE" w:rsidR="005C7B30" w:rsidRPr="00DA2592" w:rsidRDefault="005C7B30" w:rsidP="005A73AC">
      <w:pPr>
        <w:spacing w:line="264" w:lineRule="auto"/>
        <w:ind w:left="426" w:hanging="426"/>
        <w:rPr>
          <w:rFonts w:ascii="Arial" w:hAnsi="Arial" w:cs="Arial"/>
          <w:bCs/>
        </w:rPr>
      </w:pPr>
      <w:r w:rsidRPr="00DA2592">
        <w:rPr>
          <w:rFonts w:ascii="Arial" w:hAnsi="Arial" w:cs="Arial"/>
          <w:bCs/>
        </w:rPr>
        <w:t>2.</w:t>
      </w:r>
      <w:r w:rsidR="00921272">
        <w:rPr>
          <w:rFonts w:ascii="Arial" w:hAnsi="Arial" w:cs="Arial"/>
          <w:bCs/>
        </w:rPr>
        <w:tab/>
      </w:r>
      <w:r w:rsidRPr="00DA2592">
        <w:rPr>
          <w:rFonts w:ascii="Arial" w:hAnsi="Arial" w:cs="Arial"/>
          <w:bCs/>
        </w:rPr>
        <w:t>W przypadku wystąpienia jakiejkolwiek wady w przedmiocie Umowy Gwarant jest zobowiązany do:</w:t>
      </w:r>
    </w:p>
    <w:p w14:paraId="1BCD43F8" w14:textId="500706DC" w:rsidR="005C7B30" w:rsidRPr="00DA2592" w:rsidRDefault="005C7B30" w:rsidP="005A73AC">
      <w:pPr>
        <w:spacing w:line="264" w:lineRule="auto"/>
        <w:ind w:left="567" w:hanging="425"/>
        <w:rPr>
          <w:rFonts w:ascii="Arial" w:hAnsi="Arial" w:cs="Arial"/>
          <w:bCs/>
        </w:rPr>
      </w:pPr>
      <w:r w:rsidRPr="00DA2592">
        <w:rPr>
          <w:rFonts w:ascii="Arial" w:hAnsi="Arial" w:cs="Arial"/>
          <w:bCs/>
        </w:rPr>
        <w:lastRenderedPageBreak/>
        <w:t>a)</w:t>
      </w:r>
      <w:r w:rsidR="00921272">
        <w:rPr>
          <w:rFonts w:ascii="Arial" w:hAnsi="Arial" w:cs="Arial"/>
          <w:bCs/>
        </w:rPr>
        <w:tab/>
      </w:r>
      <w:r w:rsidRPr="00DA2592">
        <w:rPr>
          <w:rFonts w:ascii="Arial" w:hAnsi="Arial" w:cs="Arial"/>
          <w:bCs/>
        </w:rPr>
        <w:t>terminowego spełnienia żądania zamawiającego dotyczącego usunięcia wady, przy czym usunięcie wady może nastąpić również poprzez wymianę rzeczy wchodzącej w zakres przedmiotu Umowy na wolną od wad;</w:t>
      </w:r>
    </w:p>
    <w:p w14:paraId="2CB5388B" w14:textId="136BB066" w:rsidR="005C7B30" w:rsidRPr="00DA2592" w:rsidRDefault="005C7B30" w:rsidP="005A73AC">
      <w:pPr>
        <w:spacing w:line="264" w:lineRule="auto"/>
        <w:ind w:left="567" w:hanging="425"/>
        <w:jc w:val="both"/>
        <w:rPr>
          <w:rFonts w:ascii="Arial" w:hAnsi="Arial" w:cs="Arial"/>
          <w:bCs/>
        </w:rPr>
      </w:pPr>
      <w:r w:rsidRPr="00DA2592">
        <w:rPr>
          <w:rFonts w:ascii="Arial" w:hAnsi="Arial" w:cs="Arial"/>
          <w:bCs/>
        </w:rPr>
        <w:t>b)</w:t>
      </w:r>
      <w:r w:rsidR="00921272">
        <w:rPr>
          <w:rFonts w:ascii="Arial" w:hAnsi="Arial" w:cs="Arial"/>
          <w:bCs/>
        </w:rPr>
        <w:tab/>
      </w:r>
      <w:r w:rsidRPr="00DA2592">
        <w:rPr>
          <w:rFonts w:ascii="Arial" w:hAnsi="Arial" w:cs="Arial"/>
          <w:bCs/>
        </w:rPr>
        <w:t>zapłaty odszkodowania, o którym mowa w ust. 1 lit. c);</w:t>
      </w:r>
    </w:p>
    <w:p w14:paraId="3F46EFDB" w14:textId="3027A16D" w:rsidR="005C7B30" w:rsidRPr="00DA2592" w:rsidRDefault="005C7B30" w:rsidP="005A73AC">
      <w:pPr>
        <w:spacing w:line="264" w:lineRule="auto"/>
        <w:ind w:left="426" w:hanging="426"/>
        <w:jc w:val="both"/>
        <w:rPr>
          <w:rFonts w:ascii="Arial" w:hAnsi="Arial" w:cs="Arial"/>
          <w:bCs/>
        </w:rPr>
      </w:pPr>
      <w:r w:rsidRPr="00DA2592">
        <w:rPr>
          <w:rFonts w:ascii="Arial" w:hAnsi="Arial" w:cs="Arial"/>
          <w:bCs/>
        </w:rPr>
        <w:t>3.</w:t>
      </w:r>
      <w:r w:rsidR="00921272">
        <w:rPr>
          <w:rFonts w:ascii="Arial" w:hAnsi="Arial" w:cs="Arial"/>
          <w:bCs/>
        </w:rPr>
        <w:tab/>
      </w:r>
      <w:r w:rsidRPr="00DA2592">
        <w:rPr>
          <w:rFonts w:ascii="Arial" w:hAnsi="Arial" w:cs="Arial"/>
          <w:bCs/>
        </w:rPr>
        <w:t>W przypadku nieterminowego przystąpienia do usunięcia wad lub nieterminowego usunięcia wad/wymiany rzeczy na wolną od wad Gwarant jest zobowiązany do:</w:t>
      </w:r>
    </w:p>
    <w:p w14:paraId="1F6C89B7" w14:textId="59B1F0D4" w:rsidR="005C7B30" w:rsidRPr="00DA2592" w:rsidRDefault="005C7B30" w:rsidP="005A73AC">
      <w:pPr>
        <w:spacing w:line="264" w:lineRule="auto"/>
        <w:ind w:left="567" w:hanging="425"/>
        <w:jc w:val="both"/>
        <w:rPr>
          <w:rFonts w:ascii="Arial" w:hAnsi="Arial" w:cs="Arial"/>
          <w:bCs/>
        </w:rPr>
      </w:pPr>
      <w:r w:rsidRPr="00DA2592">
        <w:rPr>
          <w:rFonts w:ascii="Arial" w:hAnsi="Arial" w:cs="Arial"/>
          <w:bCs/>
        </w:rPr>
        <w:t>a)</w:t>
      </w:r>
      <w:r w:rsidR="00921272">
        <w:rPr>
          <w:rFonts w:ascii="Arial" w:hAnsi="Arial" w:cs="Arial"/>
          <w:bCs/>
        </w:rPr>
        <w:tab/>
        <w:t>z</w:t>
      </w:r>
      <w:r w:rsidRPr="00DA2592">
        <w:rPr>
          <w:rFonts w:ascii="Arial" w:hAnsi="Arial" w:cs="Arial"/>
          <w:bCs/>
        </w:rPr>
        <w:t>apłaty kary umownej, o której mowa w ust. 1 lit. d);</w:t>
      </w:r>
    </w:p>
    <w:p w14:paraId="21EBED33" w14:textId="77969861" w:rsidR="005C7B30" w:rsidRPr="00DA2592" w:rsidRDefault="005C7B30" w:rsidP="005A73AC">
      <w:pPr>
        <w:spacing w:line="264" w:lineRule="auto"/>
        <w:ind w:left="567" w:hanging="425"/>
        <w:jc w:val="both"/>
        <w:rPr>
          <w:rFonts w:ascii="Arial" w:hAnsi="Arial" w:cs="Arial"/>
          <w:bCs/>
        </w:rPr>
      </w:pPr>
      <w:r w:rsidRPr="00DA2592">
        <w:rPr>
          <w:rFonts w:ascii="Arial" w:hAnsi="Arial" w:cs="Arial"/>
          <w:bCs/>
        </w:rPr>
        <w:t>b)</w:t>
      </w:r>
      <w:r w:rsidR="00921272">
        <w:rPr>
          <w:rFonts w:ascii="Arial" w:hAnsi="Arial" w:cs="Arial"/>
          <w:bCs/>
        </w:rPr>
        <w:tab/>
      </w:r>
      <w:r w:rsidRPr="00DA2592">
        <w:rPr>
          <w:rFonts w:ascii="Arial" w:hAnsi="Arial" w:cs="Arial"/>
          <w:bCs/>
        </w:rPr>
        <w:t>zapłaty odszkodowania, o którym mowa w ust. 1 lit. e).</w:t>
      </w:r>
    </w:p>
    <w:p w14:paraId="72F78E72" w14:textId="2C6D58C4" w:rsidR="005C7B30" w:rsidRPr="00DA2592" w:rsidRDefault="005C7B30" w:rsidP="005A73AC">
      <w:pPr>
        <w:spacing w:line="264" w:lineRule="auto"/>
        <w:ind w:left="426" w:hanging="426"/>
        <w:rPr>
          <w:rFonts w:ascii="Arial" w:hAnsi="Arial" w:cs="Arial"/>
          <w:bCs/>
        </w:rPr>
      </w:pPr>
      <w:r w:rsidRPr="00DA2592">
        <w:rPr>
          <w:rFonts w:ascii="Arial" w:hAnsi="Arial" w:cs="Arial"/>
          <w:bCs/>
        </w:rPr>
        <w:t>4.</w:t>
      </w:r>
      <w:r w:rsidR="00921272">
        <w:rPr>
          <w:rFonts w:ascii="Arial" w:hAnsi="Arial" w:cs="Arial"/>
          <w:bCs/>
        </w:rPr>
        <w:tab/>
      </w:r>
      <w:r w:rsidRPr="00DA2592">
        <w:rPr>
          <w:rFonts w:ascii="Arial" w:hAnsi="Arial" w:cs="Arial"/>
          <w:bCs/>
        </w:rPr>
        <w:t>Ilekroć w dalszych postanowieniach jest mowa o „usunięciu wady” należy przez to rozumieć również wymianę rzeczy wchodzącej w zakres przedmiotu Umowy na wolną od wad.</w:t>
      </w:r>
    </w:p>
    <w:p w14:paraId="676192C3" w14:textId="77777777" w:rsidR="005C7B30" w:rsidRPr="00DA2592" w:rsidRDefault="005C7B30" w:rsidP="005A73AC">
      <w:pPr>
        <w:spacing w:line="264" w:lineRule="auto"/>
        <w:jc w:val="center"/>
        <w:rPr>
          <w:rFonts w:ascii="Arial" w:hAnsi="Arial" w:cs="Arial"/>
          <w:b/>
          <w:bCs/>
        </w:rPr>
      </w:pPr>
      <w:r w:rsidRPr="00DA2592">
        <w:rPr>
          <w:rFonts w:ascii="Arial" w:hAnsi="Arial" w:cs="Arial"/>
          <w:b/>
          <w:bCs/>
        </w:rPr>
        <w:t>§ 3</w:t>
      </w:r>
    </w:p>
    <w:p w14:paraId="2548382E" w14:textId="77777777" w:rsidR="005C7B30" w:rsidRPr="00DA2592" w:rsidRDefault="005C7B30" w:rsidP="005A73AC">
      <w:pPr>
        <w:spacing w:line="264" w:lineRule="auto"/>
        <w:rPr>
          <w:rFonts w:ascii="Arial" w:hAnsi="Arial" w:cs="Arial"/>
          <w:b/>
          <w:bCs/>
        </w:rPr>
      </w:pPr>
      <w:r w:rsidRPr="00DA2592">
        <w:rPr>
          <w:rFonts w:ascii="Arial" w:hAnsi="Arial" w:cs="Arial"/>
          <w:b/>
        </w:rPr>
        <w:t>Przeglądy gwarancyjne</w:t>
      </w:r>
    </w:p>
    <w:p w14:paraId="5EA0016B" w14:textId="70EA6206" w:rsidR="005C7B30" w:rsidRPr="00DA2592" w:rsidRDefault="005C7B30" w:rsidP="005A73AC">
      <w:pPr>
        <w:spacing w:line="264" w:lineRule="auto"/>
        <w:ind w:left="426" w:hanging="426"/>
        <w:rPr>
          <w:rFonts w:ascii="Arial" w:hAnsi="Arial" w:cs="Arial"/>
          <w:bCs/>
        </w:rPr>
      </w:pPr>
      <w:r w:rsidRPr="00DA2592">
        <w:rPr>
          <w:rFonts w:ascii="Arial" w:hAnsi="Arial" w:cs="Arial"/>
          <w:bCs/>
        </w:rPr>
        <w:t>1.</w:t>
      </w:r>
      <w:r w:rsidR="008D3AB8">
        <w:rPr>
          <w:rFonts w:ascii="Arial" w:hAnsi="Arial" w:cs="Arial"/>
          <w:bCs/>
        </w:rPr>
        <w:tab/>
      </w:r>
      <w:r w:rsidRPr="00DA2592">
        <w:rPr>
          <w:rFonts w:ascii="Arial" w:hAnsi="Arial" w:cs="Arial"/>
          <w:bCs/>
        </w:rPr>
        <w:t>Komisyjny przegląd gwarancyjny odbędzie się nie wcześniej niż na 6 miesięcy przed upływem ustalonego w Umowie terminu gwarancji oraz nie później niż na 30 dni przed upływem tego terminu.</w:t>
      </w:r>
    </w:p>
    <w:p w14:paraId="3B63555D" w14:textId="4ED28B2D" w:rsidR="005C7B30" w:rsidRPr="00DA2592" w:rsidRDefault="005C7B30" w:rsidP="005A73AC">
      <w:pPr>
        <w:spacing w:line="264" w:lineRule="auto"/>
        <w:ind w:left="426" w:hanging="426"/>
        <w:rPr>
          <w:rFonts w:ascii="Arial" w:hAnsi="Arial" w:cs="Arial"/>
          <w:bCs/>
        </w:rPr>
      </w:pPr>
      <w:r w:rsidRPr="00DA2592">
        <w:rPr>
          <w:rFonts w:ascii="Arial" w:hAnsi="Arial" w:cs="Arial"/>
          <w:bCs/>
        </w:rPr>
        <w:t>2.</w:t>
      </w:r>
      <w:r w:rsidR="008D3AB8">
        <w:rPr>
          <w:rFonts w:ascii="Arial" w:hAnsi="Arial" w:cs="Arial"/>
          <w:bCs/>
        </w:rPr>
        <w:tab/>
      </w:r>
      <w:r w:rsidRPr="00DA2592">
        <w:rPr>
          <w:rFonts w:ascii="Arial" w:hAnsi="Arial" w:cs="Arial"/>
          <w:bCs/>
        </w:rPr>
        <w:t>Datę, godzinę i miejsce dokonania przeglądu gwarancyjnego wyznacza zamawiający, zawiadamiając o nim Gwaranta na piśmie z co najmniej 14 dniowym wyprzedzeniem.</w:t>
      </w:r>
    </w:p>
    <w:p w14:paraId="6CCEB569" w14:textId="0512F58D" w:rsidR="005C7B30" w:rsidRPr="00DA2592" w:rsidRDefault="005C7B30" w:rsidP="005A73AC">
      <w:pPr>
        <w:spacing w:line="264" w:lineRule="auto"/>
        <w:ind w:left="426" w:hanging="426"/>
        <w:rPr>
          <w:rFonts w:ascii="Arial" w:hAnsi="Arial" w:cs="Arial"/>
          <w:bCs/>
        </w:rPr>
      </w:pPr>
      <w:r w:rsidRPr="00DA2592">
        <w:rPr>
          <w:rFonts w:ascii="Arial" w:hAnsi="Arial" w:cs="Arial"/>
          <w:bCs/>
        </w:rPr>
        <w:t>3.</w:t>
      </w:r>
      <w:r w:rsidR="008D3AB8">
        <w:rPr>
          <w:rFonts w:ascii="Arial" w:hAnsi="Arial" w:cs="Arial"/>
          <w:bCs/>
        </w:rPr>
        <w:tab/>
      </w:r>
      <w:r w:rsidRPr="00DA2592">
        <w:rPr>
          <w:rFonts w:ascii="Arial" w:hAnsi="Arial" w:cs="Arial"/>
          <w:bCs/>
        </w:rPr>
        <w:t xml:space="preserve">W skład komisji przeglądowej będą wchodziły co najmniej 1 osoba wyznaczone przez Zamawiającego, co najmniej 1 osoba wyznaczone przez Gwaranta oraz </w:t>
      </w:r>
      <w:r w:rsidR="00697826">
        <w:rPr>
          <w:rFonts w:ascii="Arial" w:hAnsi="Arial" w:cs="Arial"/>
          <w:bCs/>
        </w:rPr>
        <w:t>Inspektor Nadzoru</w:t>
      </w:r>
      <w:r w:rsidRPr="00DA2592">
        <w:rPr>
          <w:rFonts w:ascii="Arial" w:hAnsi="Arial" w:cs="Arial"/>
          <w:bCs/>
        </w:rPr>
        <w:t>.</w:t>
      </w:r>
    </w:p>
    <w:p w14:paraId="51127B2C" w14:textId="7FD1A214" w:rsidR="005C7B30" w:rsidRPr="00DA2592" w:rsidRDefault="005C7B30" w:rsidP="005A73AC">
      <w:pPr>
        <w:spacing w:line="264" w:lineRule="auto"/>
        <w:ind w:left="426" w:hanging="426"/>
        <w:rPr>
          <w:rFonts w:ascii="Arial" w:hAnsi="Arial" w:cs="Arial"/>
          <w:bCs/>
        </w:rPr>
      </w:pPr>
      <w:r w:rsidRPr="00DA2592">
        <w:rPr>
          <w:rFonts w:ascii="Arial" w:hAnsi="Arial" w:cs="Arial"/>
          <w:bCs/>
        </w:rPr>
        <w:t>4.</w:t>
      </w:r>
      <w:r w:rsidR="008D3AB8">
        <w:rPr>
          <w:rFonts w:ascii="Arial" w:hAnsi="Arial" w:cs="Arial"/>
          <w:bCs/>
        </w:rPr>
        <w:tab/>
      </w:r>
      <w:r w:rsidRPr="00DA2592">
        <w:rPr>
          <w:rFonts w:ascii="Arial" w:hAnsi="Arial" w:cs="Arial"/>
          <w:bCs/>
        </w:rPr>
        <w:t>Jeżeli Gwarant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14:paraId="4D0C34E7" w14:textId="4CFDADB9" w:rsidR="005C7B30" w:rsidRPr="00DA2592" w:rsidRDefault="005C7B30" w:rsidP="005A73AC">
      <w:pPr>
        <w:spacing w:line="264" w:lineRule="auto"/>
        <w:ind w:left="426" w:hanging="426"/>
        <w:rPr>
          <w:rFonts w:ascii="Arial" w:hAnsi="Arial" w:cs="Arial"/>
          <w:bCs/>
        </w:rPr>
      </w:pPr>
      <w:r w:rsidRPr="00DA2592">
        <w:rPr>
          <w:rFonts w:ascii="Arial" w:hAnsi="Arial" w:cs="Arial"/>
          <w:bCs/>
        </w:rPr>
        <w:t>5.</w:t>
      </w:r>
      <w:r w:rsidR="008D3AB8">
        <w:rPr>
          <w:rFonts w:ascii="Arial" w:hAnsi="Arial" w:cs="Arial"/>
          <w:bCs/>
        </w:rPr>
        <w:tab/>
      </w:r>
      <w:r w:rsidRPr="00DA2592">
        <w:rPr>
          <w:rFonts w:ascii="Arial" w:hAnsi="Arial" w:cs="Arial"/>
          <w:bCs/>
        </w:rPr>
        <w:t>Z każdego przeglądu gwarancyjnego sporządza się szczegółowy Protokół Przeglądu Gwarancyjnego, w co najmniej dwóch egzemplarzach, po jednym dla zamawiającego i dla Gwaranta. W przypadku nieobecności przedstawicieli Gwaranta, zamawiający niezwłocznie przesyła Gwarantowi jeden egzemplarz Protokołu Przeglądu.</w:t>
      </w:r>
    </w:p>
    <w:p w14:paraId="56B9F43D" w14:textId="20271D51" w:rsidR="005C7B30" w:rsidRPr="00DA2592" w:rsidRDefault="005C7B30" w:rsidP="005A73AC">
      <w:pPr>
        <w:spacing w:line="264" w:lineRule="auto"/>
        <w:jc w:val="center"/>
        <w:rPr>
          <w:rFonts w:ascii="Arial" w:hAnsi="Arial" w:cs="Arial"/>
          <w:b/>
          <w:bCs/>
        </w:rPr>
      </w:pPr>
      <w:r w:rsidRPr="00DA2592">
        <w:rPr>
          <w:rFonts w:ascii="Arial" w:hAnsi="Arial" w:cs="Arial"/>
          <w:b/>
          <w:bCs/>
        </w:rPr>
        <w:t>§ 4</w:t>
      </w:r>
    </w:p>
    <w:p w14:paraId="36DBAE10" w14:textId="77777777" w:rsidR="005C7B30" w:rsidRPr="00DA2592" w:rsidRDefault="005C7B30" w:rsidP="005A73AC">
      <w:pPr>
        <w:spacing w:line="264" w:lineRule="auto"/>
        <w:rPr>
          <w:rFonts w:ascii="Arial" w:hAnsi="Arial" w:cs="Arial"/>
          <w:b/>
        </w:rPr>
      </w:pPr>
      <w:r w:rsidRPr="00DA2592">
        <w:rPr>
          <w:rFonts w:ascii="Arial" w:hAnsi="Arial" w:cs="Arial"/>
          <w:b/>
          <w:bCs/>
        </w:rPr>
        <w:t>Wezwanie do usunięcia wady</w:t>
      </w:r>
    </w:p>
    <w:p w14:paraId="24B176DA" w14:textId="77777777" w:rsidR="005C7B30" w:rsidRPr="00DA2592" w:rsidRDefault="005C7B30" w:rsidP="005A73AC">
      <w:pPr>
        <w:spacing w:line="264" w:lineRule="auto"/>
        <w:jc w:val="both"/>
        <w:rPr>
          <w:rFonts w:ascii="Arial" w:hAnsi="Arial" w:cs="Arial"/>
          <w:bCs/>
        </w:rPr>
      </w:pPr>
      <w:r w:rsidRPr="00DA2592">
        <w:rPr>
          <w:rFonts w:ascii="Arial" w:hAnsi="Arial" w:cs="Arial"/>
          <w:bCs/>
        </w:rPr>
        <w:t>W przypadku ujawnienia wady w czasie innym niż podczas przeglądu gwarancyjnego, Zamawiający niezwłocznie, lecz nie później niż w ciągu 7 dni od ujawnienia wady, zawiadomi na piśmie o niej Gwaranta, równocześnie wzywając go do usunięcia ujawnionej wady w odpowiednim trybie:</w:t>
      </w:r>
    </w:p>
    <w:p w14:paraId="47295745" w14:textId="77777777" w:rsidR="005C7B30" w:rsidRPr="00DA2592" w:rsidRDefault="005C7B30" w:rsidP="005A73AC">
      <w:pPr>
        <w:spacing w:line="264" w:lineRule="auto"/>
        <w:jc w:val="both"/>
        <w:rPr>
          <w:rFonts w:ascii="Arial" w:hAnsi="Arial" w:cs="Arial"/>
          <w:bCs/>
        </w:rPr>
      </w:pPr>
      <w:r w:rsidRPr="00DA2592">
        <w:rPr>
          <w:rFonts w:ascii="Arial" w:hAnsi="Arial" w:cs="Arial"/>
          <w:bCs/>
        </w:rPr>
        <w:t>zwykłym, o którym mowa w § 5 ust. 1, lub</w:t>
      </w:r>
    </w:p>
    <w:p w14:paraId="24502210" w14:textId="1DEE2B7B" w:rsidR="00280FBA" w:rsidRDefault="005C7B30" w:rsidP="00F84898">
      <w:pPr>
        <w:spacing w:after="240" w:line="264" w:lineRule="auto"/>
        <w:jc w:val="both"/>
        <w:rPr>
          <w:rFonts w:ascii="Arial" w:hAnsi="Arial" w:cs="Arial"/>
          <w:b/>
          <w:bCs/>
        </w:rPr>
      </w:pPr>
      <w:r w:rsidRPr="00DA2592">
        <w:rPr>
          <w:rFonts w:ascii="Arial" w:hAnsi="Arial" w:cs="Arial"/>
          <w:bCs/>
        </w:rPr>
        <w:t>awaryjnym, o którym mowa w § 5 ust. 2.</w:t>
      </w:r>
    </w:p>
    <w:p w14:paraId="15F902F2" w14:textId="66AA0A0A" w:rsidR="005C7B30" w:rsidRPr="00DA2592" w:rsidRDefault="005C7B30" w:rsidP="005A73AC">
      <w:pPr>
        <w:spacing w:line="264" w:lineRule="auto"/>
        <w:jc w:val="center"/>
        <w:rPr>
          <w:rFonts w:ascii="Arial" w:hAnsi="Arial" w:cs="Arial"/>
          <w:b/>
          <w:bCs/>
        </w:rPr>
      </w:pPr>
      <w:r w:rsidRPr="00DA2592">
        <w:rPr>
          <w:rFonts w:ascii="Arial" w:hAnsi="Arial" w:cs="Arial"/>
          <w:b/>
          <w:bCs/>
        </w:rPr>
        <w:t>§ 5</w:t>
      </w:r>
    </w:p>
    <w:p w14:paraId="0CF2B31E" w14:textId="77777777" w:rsidR="005C7B30" w:rsidRPr="00DA2592" w:rsidRDefault="005C7B30" w:rsidP="005A73AC">
      <w:pPr>
        <w:spacing w:line="264" w:lineRule="auto"/>
        <w:rPr>
          <w:rFonts w:ascii="Arial" w:hAnsi="Arial" w:cs="Arial"/>
          <w:b/>
          <w:bCs/>
        </w:rPr>
      </w:pPr>
      <w:r w:rsidRPr="00DA2592">
        <w:rPr>
          <w:rFonts w:ascii="Arial" w:hAnsi="Arial" w:cs="Arial"/>
          <w:b/>
          <w:bCs/>
        </w:rPr>
        <w:t>Tryby usuwania wad</w:t>
      </w:r>
    </w:p>
    <w:p w14:paraId="55CE3806" w14:textId="77777777" w:rsidR="005C7B30" w:rsidRPr="00DA2592" w:rsidRDefault="005C7B30" w:rsidP="005A73AC">
      <w:pPr>
        <w:spacing w:line="264" w:lineRule="auto"/>
        <w:rPr>
          <w:rFonts w:ascii="Arial" w:hAnsi="Arial" w:cs="Arial"/>
          <w:b/>
          <w:bCs/>
        </w:rPr>
      </w:pPr>
      <w:r w:rsidRPr="00DA2592">
        <w:rPr>
          <w:rFonts w:ascii="Arial" w:hAnsi="Arial" w:cs="Arial"/>
          <w:b/>
          <w:bCs/>
        </w:rPr>
        <w:t>Tryb zwykły:</w:t>
      </w:r>
    </w:p>
    <w:p w14:paraId="63482BDF" w14:textId="26056F7B" w:rsidR="005C7B30" w:rsidRPr="00DA2592" w:rsidRDefault="005C7B30" w:rsidP="005A73AC">
      <w:pPr>
        <w:spacing w:line="264" w:lineRule="auto"/>
        <w:ind w:left="426" w:hanging="426"/>
        <w:rPr>
          <w:rFonts w:ascii="Arial" w:hAnsi="Arial" w:cs="Arial"/>
          <w:bCs/>
        </w:rPr>
      </w:pPr>
      <w:r w:rsidRPr="00DA2592">
        <w:rPr>
          <w:rFonts w:ascii="Arial" w:hAnsi="Arial" w:cs="Arial"/>
          <w:bCs/>
        </w:rPr>
        <w:t>1.</w:t>
      </w:r>
      <w:r w:rsidR="008D3AB8">
        <w:rPr>
          <w:rFonts w:ascii="Arial" w:hAnsi="Arial" w:cs="Arial"/>
          <w:bCs/>
        </w:rPr>
        <w:tab/>
      </w:r>
      <w:r w:rsidRPr="00DA2592">
        <w:rPr>
          <w:rFonts w:ascii="Arial" w:hAnsi="Arial" w:cs="Arial"/>
          <w:bCs/>
        </w:rPr>
        <w:t xml:space="preserve">Gwarant obowiązany jest przystąpić do usuwania ujawnionej wady w ciągu 7 dni kalendarzowych od daty otrzymania wezwania, o którym mowa w § 4 lub daty sporządzenia Protokołu Przeglądu Gwarancyjnego. Termin usuwania wad nie </w:t>
      </w:r>
      <w:r w:rsidRPr="00DA2592">
        <w:rPr>
          <w:rFonts w:ascii="Arial" w:hAnsi="Arial" w:cs="Arial"/>
          <w:bCs/>
        </w:rPr>
        <w:lastRenderedPageBreak/>
        <w:t>może być dłuższy niż 14 dni roboczych od daty otrzymania wezwania lub daty sporządzenia Protokołu Przeglądu Gwarancyjnego.</w:t>
      </w:r>
    </w:p>
    <w:p w14:paraId="62C80737" w14:textId="77777777" w:rsidR="005C7B30" w:rsidRPr="00DA2592" w:rsidRDefault="005C7B30" w:rsidP="005A73AC">
      <w:pPr>
        <w:spacing w:line="264" w:lineRule="auto"/>
        <w:rPr>
          <w:rFonts w:ascii="Arial" w:hAnsi="Arial" w:cs="Arial"/>
          <w:b/>
          <w:bCs/>
        </w:rPr>
      </w:pPr>
      <w:r w:rsidRPr="00DA2592">
        <w:rPr>
          <w:rFonts w:ascii="Arial" w:hAnsi="Arial" w:cs="Arial"/>
          <w:b/>
          <w:bCs/>
        </w:rPr>
        <w:t>Tryb awaryjny:</w:t>
      </w:r>
    </w:p>
    <w:p w14:paraId="2EC9B6D4" w14:textId="7BC95D3F" w:rsidR="005C7B30" w:rsidRPr="00DA2592" w:rsidRDefault="005C7B30" w:rsidP="005A73AC">
      <w:pPr>
        <w:spacing w:line="264" w:lineRule="auto"/>
        <w:ind w:left="426" w:hanging="426"/>
        <w:rPr>
          <w:rFonts w:ascii="Arial" w:hAnsi="Arial" w:cs="Arial"/>
          <w:bCs/>
        </w:rPr>
      </w:pPr>
      <w:r w:rsidRPr="00DA2592">
        <w:rPr>
          <w:rFonts w:ascii="Arial" w:hAnsi="Arial" w:cs="Arial"/>
          <w:bCs/>
        </w:rPr>
        <w:t>2.</w:t>
      </w:r>
      <w:r w:rsidR="008D3AB8">
        <w:rPr>
          <w:rFonts w:ascii="Arial" w:hAnsi="Arial" w:cs="Arial"/>
          <w:bCs/>
        </w:rPr>
        <w:tab/>
      </w:r>
      <w:r w:rsidRPr="00DA2592">
        <w:rPr>
          <w:rFonts w:ascii="Arial" w:hAnsi="Arial" w:cs="Arial"/>
          <w:bCs/>
        </w:rPr>
        <w:t>W przypadku, kiedy ujawniona wada ogranicza lub uniemożliwia działanie części</w:t>
      </w:r>
      <w:r w:rsidR="00044014">
        <w:rPr>
          <w:rFonts w:ascii="Arial" w:hAnsi="Arial" w:cs="Arial"/>
          <w:bCs/>
        </w:rPr>
        <w:t xml:space="preserve"> </w:t>
      </w:r>
      <w:r w:rsidRPr="00DA2592">
        <w:rPr>
          <w:rFonts w:ascii="Arial" w:hAnsi="Arial" w:cs="Arial"/>
          <w:bCs/>
        </w:rPr>
        <w:t>lub całości przedmiotu umowy, a także, gdy ujawniona wada może skutkować zagrożeniem dla życia lub zdrowia ludzi, zanieczyszczeniem środowiska, wystąpieniem niepowetowanej szkody dla zamawiającego lub osób trzecich, jak również w innych przypadkach nie cierpiących zwłoki (o czym zamawiający poinformuje Gwaranta w wezwaniu, o którym mowa w § 4) Gwarant zobowiązany jest:</w:t>
      </w:r>
    </w:p>
    <w:p w14:paraId="0B77A16F" w14:textId="1F6B60B3" w:rsidR="005C7B30" w:rsidRPr="00DA2592" w:rsidRDefault="008D3AB8" w:rsidP="005A73AC">
      <w:pPr>
        <w:spacing w:line="264" w:lineRule="auto"/>
        <w:ind w:left="709" w:hanging="283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ab/>
      </w:r>
      <w:r w:rsidR="005C7B30" w:rsidRPr="00DA2592">
        <w:rPr>
          <w:rFonts w:ascii="Arial" w:hAnsi="Arial" w:cs="Arial"/>
          <w:bCs/>
        </w:rPr>
        <w:t>przystąpić do usuwania ujawnionej wady niezwłocznie, lecz nie później niż w ciągu 24 godzin od chwili otrzymania wezwania, o którym mowa § 4, lub od chwili sporządzenia Protokołu Przeglądu Gwarancyjnego,</w:t>
      </w:r>
    </w:p>
    <w:p w14:paraId="0778DE91" w14:textId="2F6F8DE0" w:rsidR="005C7B30" w:rsidRPr="00DA2592" w:rsidRDefault="008D3AB8" w:rsidP="005A73AC">
      <w:pPr>
        <w:spacing w:line="264" w:lineRule="auto"/>
        <w:ind w:left="709" w:hanging="283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ab/>
      </w:r>
      <w:r w:rsidR="005C7B30" w:rsidRPr="00DA2592">
        <w:rPr>
          <w:rFonts w:ascii="Arial" w:hAnsi="Arial" w:cs="Arial"/>
          <w:bCs/>
        </w:rPr>
        <w:t>usunąć wadę w najwcześniej możliwym terminie, nie później niż w ciągu 2 dni kalendarzowych od chwili otrzymania wezwania, o którym mowa w § 4 lub daty sporządzenia Protokołu Przeglądu Gwarancyjnego.</w:t>
      </w:r>
    </w:p>
    <w:p w14:paraId="42FF1FD7" w14:textId="2B3AC6E3" w:rsidR="005C7B30" w:rsidRPr="00DA2592" w:rsidRDefault="005C7B30" w:rsidP="005A73AC">
      <w:pPr>
        <w:spacing w:after="240" w:line="264" w:lineRule="auto"/>
        <w:ind w:left="425" w:hanging="425"/>
        <w:rPr>
          <w:rFonts w:ascii="Arial" w:hAnsi="Arial" w:cs="Arial"/>
          <w:bCs/>
        </w:rPr>
      </w:pPr>
      <w:r w:rsidRPr="00DA2592">
        <w:rPr>
          <w:rFonts w:ascii="Arial" w:hAnsi="Arial" w:cs="Arial"/>
          <w:bCs/>
        </w:rPr>
        <w:t>3.</w:t>
      </w:r>
      <w:r w:rsidR="008D3AB8">
        <w:rPr>
          <w:rFonts w:ascii="Arial" w:hAnsi="Arial" w:cs="Arial"/>
          <w:bCs/>
        </w:rPr>
        <w:tab/>
      </w:r>
      <w:r w:rsidRPr="00DA2592">
        <w:rPr>
          <w:rFonts w:ascii="Arial" w:hAnsi="Arial" w:cs="Arial"/>
          <w:bCs/>
        </w:rPr>
        <w:t>Usunięcie wad uważa się za skuteczne z chwilą podpisania przez obie strony Protokołu odbioru prac z usuwania wad.</w:t>
      </w:r>
    </w:p>
    <w:p w14:paraId="40FDB170" w14:textId="77777777" w:rsidR="005C7B30" w:rsidRPr="00DA2592" w:rsidRDefault="005C7B30" w:rsidP="005A73AC">
      <w:pPr>
        <w:spacing w:line="264" w:lineRule="auto"/>
        <w:jc w:val="center"/>
        <w:rPr>
          <w:rFonts w:ascii="Arial" w:hAnsi="Arial" w:cs="Arial"/>
          <w:b/>
          <w:bCs/>
        </w:rPr>
      </w:pPr>
      <w:r w:rsidRPr="00DA2592">
        <w:rPr>
          <w:rFonts w:ascii="Arial" w:hAnsi="Arial" w:cs="Arial"/>
          <w:b/>
          <w:bCs/>
        </w:rPr>
        <w:t>§ 6</w:t>
      </w:r>
    </w:p>
    <w:p w14:paraId="5F8CF7FE" w14:textId="77777777" w:rsidR="005C7B30" w:rsidRPr="00DA2592" w:rsidRDefault="005C7B30" w:rsidP="005A73AC">
      <w:pPr>
        <w:spacing w:line="264" w:lineRule="auto"/>
        <w:rPr>
          <w:rFonts w:ascii="Arial" w:hAnsi="Arial" w:cs="Arial"/>
          <w:b/>
        </w:rPr>
      </w:pPr>
      <w:r w:rsidRPr="00DA2592">
        <w:rPr>
          <w:rFonts w:ascii="Arial" w:hAnsi="Arial" w:cs="Arial"/>
          <w:b/>
          <w:bCs/>
        </w:rPr>
        <w:t>Komunikacja</w:t>
      </w:r>
    </w:p>
    <w:p w14:paraId="3E12B11A" w14:textId="344B4237" w:rsidR="005C7B30" w:rsidRPr="00DA2592" w:rsidRDefault="005C7B30" w:rsidP="005A73AC">
      <w:pPr>
        <w:spacing w:line="264" w:lineRule="auto"/>
        <w:ind w:left="426" w:hanging="426"/>
        <w:rPr>
          <w:rFonts w:ascii="Arial" w:hAnsi="Arial" w:cs="Arial"/>
          <w:bCs/>
        </w:rPr>
      </w:pPr>
      <w:r w:rsidRPr="00DA2592">
        <w:rPr>
          <w:rFonts w:ascii="Arial" w:hAnsi="Arial" w:cs="Arial"/>
          <w:bCs/>
        </w:rPr>
        <w:t>1.</w:t>
      </w:r>
      <w:r w:rsidR="008D3AB8">
        <w:rPr>
          <w:rFonts w:ascii="Arial" w:hAnsi="Arial" w:cs="Arial"/>
          <w:bCs/>
        </w:rPr>
        <w:tab/>
      </w:r>
      <w:r w:rsidRPr="00DA2592">
        <w:rPr>
          <w:rFonts w:ascii="Arial" w:hAnsi="Arial" w:cs="Arial"/>
          <w:bCs/>
        </w:rPr>
        <w:t xml:space="preserve">Wszelka komunikacja pomiędzy stronami wymaga zachowania formy pisemnej. </w:t>
      </w:r>
    </w:p>
    <w:p w14:paraId="6E210683" w14:textId="6BC0A89F" w:rsidR="005C7B30" w:rsidRPr="00DA2592" w:rsidRDefault="005C7B30" w:rsidP="005A73AC">
      <w:pPr>
        <w:spacing w:line="264" w:lineRule="auto"/>
        <w:ind w:left="426" w:hanging="426"/>
        <w:rPr>
          <w:rFonts w:ascii="Arial" w:hAnsi="Arial" w:cs="Arial"/>
          <w:bCs/>
        </w:rPr>
      </w:pPr>
      <w:r w:rsidRPr="00DA2592">
        <w:rPr>
          <w:rFonts w:ascii="Arial" w:hAnsi="Arial" w:cs="Arial"/>
          <w:bCs/>
        </w:rPr>
        <w:t>2.</w:t>
      </w:r>
      <w:r w:rsidR="008D3AB8">
        <w:rPr>
          <w:rFonts w:ascii="Arial" w:hAnsi="Arial" w:cs="Arial"/>
          <w:bCs/>
        </w:rPr>
        <w:tab/>
      </w:r>
      <w:r w:rsidRPr="00DA2592">
        <w:rPr>
          <w:rFonts w:ascii="Arial" w:hAnsi="Arial" w:cs="Arial"/>
          <w:bCs/>
        </w:rPr>
        <w:t>Komunikacja za pomocą telefaksu lub poczty elektronicznej (e-mail) będzie uważana za prowadzoną w formie pisemnej, o ile treść telefaksu lub e-maila zostanie niezwłocznie potwierdzona na piśmie, tj. poprzez nadanie w dniu wysłania faksu listu potwierdzającego treść faksu lub e-mail. Data otrzymania tak potwierdzonego faksu lub e-mail będzie uważana za datę otrzymania pisma.</w:t>
      </w:r>
    </w:p>
    <w:p w14:paraId="0403C827" w14:textId="18CF56EB" w:rsidR="005C7B30" w:rsidRPr="00DA2592" w:rsidRDefault="005C7B30" w:rsidP="005A73AC">
      <w:pPr>
        <w:spacing w:line="264" w:lineRule="auto"/>
        <w:ind w:left="426" w:hanging="426"/>
        <w:rPr>
          <w:rFonts w:ascii="Arial" w:hAnsi="Arial" w:cs="Arial"/>
          <w:bCs/>
        </w:rPr>
      </w:pPr>
      <w:r w:rsidRPr="00DA2592">
        <w:rPr>
          <w:rFonts w:ascii="Arial" w:hAnsi="Arial" w:cs="Arial"/>
          <w:bCs/>
        </w:rPr>
        <w:t>3.</w:t>
      </w:r>
      <w:r w:rsidR="008D3AB8">
        <w:rPr>
          <w:rFonts w:ascii="Arial" w:hAnsi="Arial" w:cs="Arial"/>
          <w:bCs/>
        </w:rPr>
        <w:tab/>
      </w:r>
      <w:r w:rsidRPr="00DA2592">
        <w:rPr>
          <w:rFonts w:ascii="Arial" w:hAnsi="Arial" w:cs="Arial"/>
          <w:bCs/>
        </w:rPr>
        <w:t>Wszelkie pisma skierowane do Gwaranta należy wysyłać na adres:</w:t>
      </w:r>
    </w:p>
    <w:p w14:paraId="20223DB0" w14:textId="4B4790F7" w:rsidR="005C7B30" w:rsidRPr="00DA2592" w:rsidRDefault="005C7B30" w:rsidP="005A73AC">
      <w:pPr>
        <w:spacing w:line="264" w:lineRule="auto"/>
        <w:ind w:left="426"/>
        <w:rPr>
          <w:rFonts w:ascii="Arial" w:hAnsi="Arial" w:cs="Arial"/>
          <w:bCs/>
        </w:rPr>
      </w:pPr>
      <w:r w:rsidRPr="00DA2592">
        <w:rPr>
          <w:rFonts w:ascii="Arial" w:hAnsi="Arial" w:cs="Arial"/>
          <w:bCs/>
        </w:rPr>
        <w:t>[adres Wykonawcy, nr faksu, adres e-mail] ............................</w:t>
      </w:r>
    </w:p>
    <w:p w14:paraId="5CA54148" w14:textId="4FF8BA3C" w:rsidR="005C7B30" w:rsidRPr="00DA2592" w:rsidRDefault="005C7B30" w:rsidP="005A73AC">
      <w:pPr>
        <w:spacing w:line="264" w:lineRule="auto"/>
        <w:ind w:left="426" w:hanging="426"/>
        <w:rPr>
          <w:rFonts w:ascii="Arial" w:hAnsi="Arial" w:cs="Arial"/>
          <w:bCs/>
        </w:rPr>
      </w:pPr>
      <w:r w:rsidRPr="00DA2592">
        <w:rPr>
          <w:rFonts w:ascii="Arial" w:hAnsi="Arial" w:cs="Arial"/>
          <w:bCs/>
        </w:rPr>
        <w:t>4.</w:t>
      </w:r>
      <w:r w:rsidR="008D3AB8">
        <w:rPr>
          <w:rFonts w:ascii="Arial" w:hAnsi="Arial" w:cs="Arial"/>
          <w:bCs/>
        </w:rPr>
        <w:tab/>
      </w:r>
      <w:r w:rsidRPr="00DA2592">
        <w:rPr>
          <w:rFonts w:ascii="Arial" w:hAnsi="Arial" w:cs="Arial"/>
          <w:bCs/>
        </w:rPr>
        <w:t>Wszelkie pisma skierowane do zamawiającego należy wysyłać na adres: ............................</w:t>
      </w:r>
    </w:p>
    <w:p w14:paraId="4AC657C6" w14:textId="6AB99D75" w:rsidR="005C7B30" w:rsidRPr="00DA2592" w:rsidRDefault="005C7B30" w:rsidP="005A73AC">
      <w:pPr>
        <w:spacing w:line="264" w:lineRule="auto"/>
        <w:ind w:left="426"/>
        <w:rPr>
          <w:rFonts w:ascii="Arial" w:hAnsi="Arial" w:cs="Arial"/>
          <w:bCs/>
        </w:rPr>
      </w:pPr>
      <w:r w:rsidRPr="00DA2592">
        <w:rPr>
          <w:rFonts w:ascii="Arial" w:hAnsi="Arial" w:cs="Arial"/>
          <w:bCs/>
        </w:rPr>
        <w:t>O zmianach w danych teleadresowych, o których mowa w ust. 3 i 4 strony obowiązane są informować się niezwłocznie, nie później niż 7 dni od chwili zaistnienia zmian, pod rygorem uznania wysłania korespondencji pod ostatnio znany adres</w:t>
      </w:r>
      <w:r w:rsidR="00044014">
        <w:rPr>
          <w:rFonts w:ascii="Arial" w:hAnsi="Arial" w:cs="Arial"/>
          <w:bCs/>
        </w:rPr>
        <w:t xml:space="preserve"> </w:t>
      </w:r>
      <w:r w:rsidRPr="00DA2592">
        <w:rPr>
          <w:rFonts w:ascii="Arial" w:hAnsi="Arial" w:cs="Arial"/>
          <w:bCs/>
        </w:rPr>
        <w:t>za skutecznie doręczoną.</w:t>
      </w:r>
    </w:p>
    <w:p w14:paraId="362220FF" w14:textId="25AD440E" w:rsidR="005C7B30" w:rsidRPr="00DA2592" w:rsidRDefault="005C7B30" w:rsidP="005A73AC">
      <w:pPr>
        <w:spacing w:after="240" w:line="264" w:lineRule="auto"/>
        <w:ind w:left="425" w:hanging="425"/>
        <w:rPr>
          <w:rFonts w:ascii="Arial" w:hAnsi="Arial" w:cs="Arial"/>
          <w:bCs/>
        </w:rPr>
      </w:pPr>
      <w:r w:rsidRPr="00DA2592">
        <w:rPr>
          <w:rFonts w:ascii="Arial" w:hAnsi="Arial" w:cs="Arial"/>
          <w:bCs/>
        </w:rPr>
        <w:t>5.</w:t>
      </w:r>
      <w:r w:rsidR="008D3AB8">
        <w:rPr>
          <w:rFonts w:ascii="Arial" w:hAnsi="Arial" w:cs="Arial"/>
          <w:bCs/>
        </w:rPr>
        <w:tab/>
      </w:r>
      <w:r w:rsidRPr="00DA2592">
        <w:rPr>
          <w:rFonts w:ascii="Arial" w:hAnsi="Arial" w:cs="Arial"/>
          <w:bCs/>
        </w:rPr>
        <w:t>Gwarant jest obowiązany w terminie 7 dni od daty złożenia wniosku o upadłość</w:t>
      </w:r>
      <w:r w:rsidR="00044014">
        <w:rPr>
          <w:rFonts w:ascii="Arial" w:hAnsi="Arial" w:cs="Arial"/>
          <w:bCs/>
        </w:rPr>
        <w:t xml:space="preserve"> </w:t>
      </w:r>
      <w:r w:rsidRPr="00DA2592">
        <w:rPr>
          <w:rFonts w:ascii="Arial" w:hAnsi="Arial" w:cs="Arial"/>
          <w:bCs/>
        </w:rPr>
        <w:t>lub likwidację powiadomić na piśmie o tym fakcie zamawiającego.</w:t>
      </w:r>
    </w:p>
    <w:p w14:paraId="56B5B80E" w14:textId="1B740564" w:rsidR="005C7B30" w:rsidRPr="00DA2592" w:rsidRDefault="005C7B30" w:rsidP="005A73AC">
      <w:pPr>
        <w:spacing w:line="264" w:lineRule="auto"/>
        <w:jc w:val="center"/>
        <w:rPr>
          <w:rFonts w:ascii="Arial" w:hAnsi="Arial" w:cs="Arial"/>
          <w:b/>
          <w:bCs/>
        </w:rPr>
      </w:pPr>
      <w:r w:rsidRPr="00DA2592">
        <w:rPr>
          <w:rFonts w:ascii="Arial" w:hAnsi="Arial" w:cs="Arial"/>
          <w:b/>
          <w:bCs/>
        </w:rPr>
        <w:t>§ 7</w:t>
      </w:r>
    </w:p>
    <w:p w14:paraId="1462D8A4" w14:textId="77777777" w:rsidR="005C7B30" w:rsidRPr="00DA2592" w:rsidRDefault="005C7B30" w:rsidP="005A73AC">
      <w:pPr>
        <w:spacing w:line="264" w:lineRule="auto"/>
        <w:rPr>
          <w:rFonts w:ascii="Arial" w:hAnsi="Arial" w:cs="Arial"/>
          <w:b/>
          <w:bCs/>
        </w:rPr>
      </w:pPr>
      <w:r w:rsidRPr="00DA2592">
        <w:rPr>
          <w:rFonts w:ascii="Arial" w:hAnsi="Arial" w:cs="Arial"/>
          <w:b/>
          <w:bCs/>
        </w:rPr>
        <w:t>Postanowienia końcowe</w:t>
      </w:r>
    </w:p>
    <w:p w14:paraId="2F1DC01B" w14:textId="57944B59" w:rsidR="005C7B30" w:rsidRPr="00DA2592" w:rsidRDefault="005C7B30" w:rsidP="005A73AC">
      <w:pPr>
        <w:spacing w:line="264" w:lineRule="auto"/>
        <w:ind w:left="426" w:hanging="426"/>
        <w:rPr>
          <w:rFonts w:ascii="Arial" w:hAnsi="Arial" w:cs="Arial"/>
          <w:bCs/>
        </w:rPr>
      </w:pPr>
      <w:r w:rsidRPr="00DA2592">
        <w:rPr>
          <w:rFonts w:ascii="Arial" w:hAnsi="Arial" w:cs="Arial"/>
          <w:bCs/>
        </w:rPr>
        <w:t>1.</w:t>
      </w:r>
      <w:r w:rsidR="008D3AB8">
        <w:rPr>
          <w:rFonts w:ascii="Arial" w:hAnsi="Arial" w:cs="Arial"/>
          <w:bCs/>
        </w:rPr>
        <w:tab/>
      </w:r>
      <w:r w:rsidRPr="00DA2592">
        <w:rPr>
          <w:rFonts w:ascii="Arial" w:hAnsi="Arial" w:cs="Arial"/>
          <w:bCs/>
        </w:rPr>
        <w:t>W sprawach nieuregulowanych zastosowanie mają odpowiednie przepisy prawa polskiego, w szczególności Kodeksu cywilnego.</w:t>
      </w:r>
    </w:p>
    <w:p w14:paraId="235F8BF3" w14:textId="0C116AD0" w:rsidR="005C7B30" w:rsidRPr="00DA2592" w:rsidRDefault="005C7B30" w:rsidP="005A73AC">
      <w:pPr>
        <w:spacing w:line="264" w:lineRule="auto"/>
        <w:ind w:left="426" w:hanging="426"/>
        <w:rPr>
          <w:rFonts w:ascii="Arial" w:hAnsi="Arial" w:cs="Arial"/>
          <w:bCs/>
        </w:rPr>
      </w:pPr>
      <w:r w:rsidRPr="00DA2592">
        <w:rPr>
          <w:rFonts w:ascii="Arial" w:hAnsi="Arial" w:cs="Arial"/>
          <w:bCs/>
        </w:rPr>
        <w:t>2.</w:t>
      </w:r>
      <w:r w:rsidR="008D3AB8">
        <w:rPr>
          <w:rFonts w:ascii="Arial" w:hAnsi="Arial" w:cs="Arial"/>
          <w:bCs/>
        </w:rPr>
        <w:tab/>
      </w:r>
      <w:r w:rsidRPr="00DA2592">
        <w:rPr>
          <w:rFonts w:ascii="Arial" w:hAnsi="Arial" w:cs="Arial"/>
          <w:bCs/>
        </w:rPr>
        <w:t>Integralną częścią niniejszej Karty Gwarancyjnej jest Umowa oraz inne dokumenty będące jej nierozłączną częścią.</w:t>
      </w:r>
    </w:p>
    <w:p w14:paraId="2388AF56" w14:textId="68F80370" w:rsidR="005C7B30" w:rsidRPr="00DA2592" w:rsidRDefault="005C7B30" w:rsidP="005A73AC">
      <w:pPr>
        <w:spacing w:line="264" w:lineRule="auto"/>
        <w:ind w:left="426" w:hanging="426"/>
        <w:rPr>
          <w:rFonts w:ascii="Arial" w:hAnsi="Arial" w:cs="Arial"/>
          <w:bCs/>
        </w:rPr>
      </w:pPr>
      <w:r w:rsidRPr="00DA2592">
        <w:rPr>
          <w:rFonts w:ascii="Arial" w:hAnsi="Arial" w:cs="Arial"/>
          <w:bCs/>
        </w:rPr>
        <w:t>3.</w:t>
      </w:r>
      <w:r w:rsidR="008D3AB8">
        <w:rPr>
          <w:rFonts w:ascii="Arial" w:hAnsi="Arial" w:cs="Arial"/>
          <w:bCs/>
        </w:rPr>
        <w:tab/>
      </w:r>
      <w:r w:rsidRPr="00DA2592">
        <w:rPr>
          <w:rFonts w:ascii="Arial" w:hAnsi="Arial" w:cs="Arial"/>
          <w:bCs/>
        </w:rPr>
        <w:t>Wszelkie zmiany niniejszej Karty Gwarancyjnej wymagają formy pisemnej pod rygorem nieważności.</w:t>
      </w:r>
    </w:p>
    <w:p w14:paraId="2507B24C" w14:textId="226E41D4" w:rsidR="005C7B30" w:rsidRPr="00DA2592" w:rsidRDefault="005C7B30" w:rsidP="005A73AC">
      <w:pPr>
        <w:spacing w:after="960" w:line="264" w:lineRule="auto"/>
        <w:ind w:left="425" w:hanging="425"/>
        <w:rPr>
          <w:rFonts w:ascii="Arial" w:hAnsi="Arial" w:cs="Arial"/>
          <w:bCs/>
        </w:rPr>
      </w:pPr>
      <w:r w:rsidRPr="00DA2592">
        <w:rPr>
          <w:rFonts w:ascii="Arial" w:hAnsi="Arial" w:cs="Arial"/>
          <w:bCs/>
        </w:rPr>
        <w:lastRenderedPageBreak/>
        <w:t>4.</w:t>
      </w:r>
      <w:r w:rsidR="008D3AB8">
        <w:rPr>
          <w:rFonts w:ascii="Arial" w:hAnsi="Arial" w:cs="Arial"/>
          <w:bCs/>
        </w:rPr>
        <w:tab/>
      </w:r>
      <w:r w:rsidRPr="00DA2592">
        <w:rPr>
          <w:rFonts w:ascii="Arial" w:hAnsi="Arial" w:cs="Arial"/>
          <w:bCs/>
        </w:rPr>
        <w:t>Niniejszą Kartę Gwarancyjną sporządzono w dwóch egzemplarzach na prawach oryginału, po jednym dla każdej ze stron.</w:t>
      </w:r>
    </w:p>
    <w:p w14:paraId="334FC5A8" w14:textId="7A598A79" w:rsidR="005C7B30" w:rsidRPr="00DA2592" w:rsidRDefault="005C7B30" w:rsidP="005A73AC">
      <w:pPr>
        <w:spacing w:line="264" w:lineRule="auto"/>
        <w:jc w:val="right"/>
        <w:rPr>
          <w:rFonts w:ascii="Arial" w:hAnsi="Arial" w:cs="Arial"/>
          <w:bCs/>
        </w:rPr>
      </w:pPr>
      <w:r w:rsidRPr="00DA2592">
        <w:rPr>
          <w:rFonts w:ascii="Arial" w:hAnsi="Arial" w:cs="Arial"/>
          <w:b/>
        </w:rPr>
        <w:t>…………………………………………</w:t>
      </w:r>
    </w:p>
    <w:p w14:paraId="165E92C7" w14:textId="07D88B53" w:rsidR="005C7B30" w:rsidRPr="00DA2592" w:rsidRDefault="005C7B30" w:rsidP="005A73AC">
      <w:pPr>
        <w:spacing w:line="264" w:lineRule="auto"/>
        <w:jc w:val="right"/>
        <w:rPr>
          <w:rFonts w:ascii="Arial" w:hAnsi="Arial" w:cs="Arial"/>
        </w:rPr>
      </w:pPr>
      <w:r w:rsidRPr="00DA2592">
        <w:rPr>
          <w:rFonts w:ascii="Arial" w:hAnsi="Arial" w:cs="Arial"/>
          <w:bCs/>
        </w:rPr>
        <w:t>ZAMAWIAJĄCY:__</w:t>
      </w:r>
    </w:p>
    <w:p w14:paraId="4531A07A" w14:textId="77777777" w:rsidR="005C7B30" w:rsidRPr="00DA2592" w:rsidRDefault="005C7B30" w:rsidP="005A73AC">
      <w:pPr>
        <w:spacing w:line="264" w:lineRule="auto"/>
        <w:rPr>
          <w:rFonts w:ascii="Arial" w:hAnsi="Arial" w:cs="Arial"/>
          <w:bCs/>
        </w:rPr>
      </w:pPr>
      <w:r w:rsidRPr="00DA2592">
        <w:rPr>
          <w:rFonts w:ascii="Arial" w:hAnsi="Arial" w:cs="Arial"/>
          <w:b/>
        </w:rPr>
        <w:t>…………………………………………</w:t>
      </w:r>
    </w:p>
    <w:p w14:paraId="1BE64D67" w14:textId="19659106" w:rsidR="005C7B30" w:rsidRPr="00DA2592" w:rsidRDefault="005C7B30" w:rsidP="005A73AC">
      <w:pPr>
        <w:spacing w:after="240" w:line="264" w:lineRule="auto"/>
        <w:rPr>
          <w:rFonts w:ascii="Arial" w:hAnsi="Arial" w:cs="Arial"/>
        </w:rPr>
      </w:pPr>
      <w:r w:rsidRPr="00DA2592">
        <w:rPr>
          <w:rFonts w:ascii="Arial" w:hAnsi="Arial" w:cs="Arial"/>
          <w:bCs/>
        </w:rPr>
        <w:t>GWARANT (WYKONAWCA):__</w:t>
      </w:r>
    </w:p>
    <w:p w14:paraId="6A8ABD1F" w14:textId="7F0812C1" w:rsidR="0096447B" w:rsidRPr="00924F0D" w:rsidRDefault="005C7B30" w:rsidP="005A73AC">
      <w:pPr>
        <w:spacing w:line="264" w:lineRule="auto"/>
        <w:rPr>
          <w:rFonts w:ascii="Arial" w:hAnsi="Arial" w:cs="Arial"/>
        </w:rPr>
      </w:pPr>
      <w:r w:rsidRPr="00DA2592">
        <w:rPr>
          <w:rFonts w:ascii="Arial" w:hAnsi="Arial" w:cs="Arial"/>
        </w:rPr>
        <w:t>MIEJSCOWOŚĆ:……………….DNIA:……………….</w:t>
      </w:r>
    </w:p>
    <w:sectPr w:rsidR="0096447B" w:rsidRPr="00924F0D" w:rsidSect="00F84898">
      <w:headerReference w:type="default" r:id="rId8"/>
      <w:footerReference w:type="even" r:id="rId9"/>
      <w:footerReference w:type="default" r:id="rId10"/>
      <w:pgSz w:w="11906" w:h="16838"/>
      <w:pgMar w:top="1417" w:right="1275" w:bottom="1135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A48B1E" w14:textId="77777777" w:rsidR="009C204D" w:rsidRDefault="009C204D">
      <w:r>
        <w:separator/>
      </w:r>
    </w:p>
  </w:endnote>
  <w:endnote w:type="continuationSeparator" w:id="0">
    <w:p w14:paraId="3A794050" w14:textId="77777777" w:rsidR="009C204D" w:rsidRDefault="009C204D">
      <w:r>
        <w:continuationSeparator/>
      </w:r>
    </w:p>
  </w:endnote>
  <w:endnote w:type="continuationNotice" w:id="1">
    <w:p w14:paraId="4CDD3696" w14:textId="77777777" w:rsidR="009C204D" w:rsidRDefault="009C20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FrankfurtGoth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28121" w14:textId="77777777" w:rsidR="003B79AF" w:rsidRDefault="003B79AF" w:rsidP="004818D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7B7A70C" w14:textId="77777777" w:rsidR="003B79AF" w:rsidRDefault="003B79AF" w:rsidP="00BC6FF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0133C" w14:textId="77777777" w:rsidR="003B79AF" w:rsidRPr="005A73AC" w:rsidRDefault="003B79AF" w:rsidP="004818D4">
    <w:pPr>
      <w:pStyle w:val="Stopka"/>
      <w:framePr w:wrap="around" w:vAnchor="text" w:hAnchor="margin" w:xAlign="right" w:y="1"/>
      <w:rPr>
        <w:rStyle w:val="Numerstrony"/>
        <w:rFonts w:ascii="Arial" w:hAnsi="Arial" w:cs="Arial"/>
        <w:sz w:val="22"/>
        <w:szCs w:val="22"/>
      </w:rPr>
    </w:pPr>
    <w:r w:rsidRPr="005A73AC">
      <w:rPr>
        <w:rStyle w:val="Numerstrony"/>
        <w:rFonts w:ascii="Arial" w:hAnsi="Arial" w:cs="Arial"/>
        <w:sz w:val="22"/>
        <w:szCs w:val="22"/>
      </w:rPr>
      <w:fldChar w:fldCharType="begin"/>
    </w:r>
    <w:r w:rsidRPr="005A73AC">
      <w:rPr>
        <w:rStyle w:val="Numerstrony"/>
        <w:rFonts w:ascii="Arial" w:hAnsi="Arial" w:cs="Arial"/>
        <w:sz w:val="22"/>
        <w:szCs w:val="22"/>
      </w:rPr>
      <w:instrText xml:space="preserve">PAGE  </w:instrText>
    </w:r>
    <w:r w:rsidRPr="005A73AC">
      <w:rPr>
        <w:rStyle w:val="Numerstrony"/>
        <w:rFonts w:ascii="Arial" w:hAnsi="Arial" w:cs="Arial"/>
        <w:sz w:val="22"/>
        <w:szCs w:val="22"/>
      </w:rPr>
      <w:fldChar w:fldCharType="separate"/>
    </w:r>
    <w:r w:rsidR="009A5941">
      <w:rPr>
        <w:rStyle w:val="Numerstrony"/>
        <w:rFonts w:ascii="Arial" w:hAnsi="Arial" w:cs="Arial"/>
        <w:noProof/>
        <w:sz w:val="22"/>
        <w:szCs w:val="22"/>
      </w:rPr>
      <w:t>4</w:t>
    </w:r>
    <w:r w:rsidRPr="005A73AC">
      <w:rPr>
        <w:rStyle w:val="Numerstrony"/>
        <w:rFonts w:ascii="Arial" w:hAnsi="Arial" w:cs="Arial"/>
        <w:sz w:val="22"/>
        <w:szCs w:val="22"/>
      </w:rPr>
      <w:fldChar w:fldCharType="end"/>
    </w:r>
  </w:p>
  <w:p w14:paraId="49206A88" w14:textId="77777777" w:rsidR="003B79AF" w:rsidRDefault="003B79AF" w:rsidP="008D3AB8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D94A4" w14:textId="77777777" w:rsidR="009C204D" w:rsidRDefault="009C204D">
      <w:r>
        <w:separator/>
      </w:r>
    </w:p>
  </w:footnote>
  <w:footnote w:type="continuationSeparator" w:id="0">
    <w:p w14:paraId="72431582" w14:textId="77777777" w:rsidR="009C204D" w:rsidRDefault="009C204D">
      <w:r>
        <w:continuationSeparator/>
      </w:r>
    </w:p>
  </w:footnote>
  <w:footnote w:type="continuationNotice" w:id="1">
    <w:p w14:paraId="3119111E" w14:textId="77777777" w:rsidR="009C204D" w:rsidRDefault="009C204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EF073" w14:textId="47DC0879" w:rsidR="00EE3C07" w:rsidRPr="009A5941" w:rsidRDefault="00EE3C07" w:rsidP="00EE3C07">
    <w:pPr>
      <w:pStyle w:val="Nagwek"/>
      <w:pBdr>
        <w:bottom w:val="single" w:sz="4" w:space="1" w:color="auto"/>
      </w:pBdr>
      <w:ind w:right="-283"/>
      <w:rPr>
        <w:rFonts w:ascii="Arial" w:hAnsi="Arial" w:cs="Arial"/>
        <w:i/>
        <w:sz w:val="20"/>
        <w:szCs w:val="20"/>
      </w:rPr>
    </w:pPr>
    <w:r w:rsidRPr="009A5941">
      <w:rPr>
        <w:rFonts w:ascii="Arial" w:hAnsi="Arial" w:cs="Arial"/>
        <w:i/>
        <w:sz w:val="20"/>
        <w:szCs w:val="20"/>
      </w:rPr>
      <w:t xml:space="preserve">Nr postępowania: </w:t>
    </w:r>
    <w:r w:rsidR="00812CFF" w:rsidRPr="009A5941">
      <w:rPr>
        <w:rFonts w:ascii="Arial" w:hAnsi="Arial" w:cs="Arial"/>
        <w:i/>
        <w:sz w:val="20"/>
        <w:szCs w:val="20"/>
      </w:rPr>
      <w:t>IZP</w:t>
    </w:r>
    <w:r w:rsidRPr="009A5941">
      <w:rPr>
        <w:rFonts w:ascii="Arial" w:hAnsi="Arial" w:cs="Arial"/>
        <w:i/>
        <w:sz w:val="20"/>
        <w:szCs w:val="20"/>
      </w:rPr>
      <w:t>.</w:t>
    </w:r>
    <w:r w:rsidR="00812CFF" w:rsidRPr="009A5941">
      <w:rPr>
        <w:rFonts w:ascii="Arial" w:hAnsi="Arial" w:cs="Arial"/>
        <w:i/>
        <w:sz w:val="20"/>
        <w:szCs w:val="20"/>
      </w:rPr>
      <w:t>271</w:t>
    </w:r>
    <w:r w:rsidR="009A5941" w:rsidRPr="009A5941">
      <w:rPr>
        <w:rFonts w:ascii="Arial" w:hAnsi="Arial" w:cs="Arial"/>
        <w:i/>
        <w:sz w:val="20"/>
        <w:szCs w:val="20"/>
      </w:rPr>
      <w:t>.</w:t>
    </w:r>
    <w:r w:rsidR="00C45F3D">
      <w:rPr>
        <w:rFonts w:ascii="Arial" w:hAnsi="Arial" w:cs="Arial"/>
        <w:i/>
        <w:sz w:val="20"/>
        <w:szCs w:val="20"/>
      </w:rPr>
      <w:t>9</w:t>
    </w:r>
    <w:r w:rsidR="00456EC1" w:rsidRPr="009A5941">
      <w:rPr>
        <w:rFonts w:ascii="Arial" w:hAnsi="Arial" w:cs="Arial"/>
        <w:i/>
        <w:sz w:val="20"/>
        <w:szCs w:val="20"/>
      </w:rPr>
      <w:t>.</w:t>
    </w:r>
    <w:r w:rsidR="00812CFF" w:rsidRPr="009A5941">
      <w:rPr>
        <w:rFonts w:ascii="Arial" w:hAnsi="Arial" w:cs="Arial"/>
        <w:i/>
        <w:sz w:val="20"/>
        <w:szCs w:val="20"/>
      </w:rPr>
      <w:t>202</w:t>
    </w:r>
    <w:r w:rsidR="000A256E" w:rsidRPr="009A5941">
      <w:rPr>
        <w:rFonts w:ascii="Arial" w:hAnsi="Arial" w:cs="Arial"/>
        <w:i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E2846AE4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CC26C2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b/>
      </w:rPr>
    </w:lvl>
  </w:abstractNum>
  <w:abstractNum w:abstractNumId="4" w15:restartNumberingAfterBreak="0">
    <w:nsid w:val="0000000F"/>
    <w:multiLevelType w:val="singleLevel"/>
    <w:tmpl w:val="0000000F"/>
    <w:name w:val="WW8Num3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47"/>
    <w:multiLevelType w:val="singleLevel"/>
    <w:tmpl w:val="00000047"/>
    <w:name w:val="WW8Num87"/>
    <w:lvl w:ilvl="0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</w:lvl>
  </w:abstractNum>
  <w:abstractNum w:abstractNumId="6" w15:restartNumberingAfterBreak="0">
    <w:nsid w:val="0176298A"/>
    <w:multiLevelType w:val="hybridMultilevel"/>
    <w:tmpl w:val="78248B44"/>
    <w:styleLink w:val="WWNum52"/>
    <w:lvl w:ilvl="0" w:tplc="E3DCFE46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</w:lvl>
    <w:lvl w:ilvl="1" w:tplc="3AE25DF4">
      <w:start w:val="18"/>
      <w:numFmt w:val="upperRoman"/>
      <w:lvlText w:val="%2."/>
      <w:lvlJc w:val="left"/>
      <w:pPr>
        <w:tabs>
          <w:tab w:val="num" w:pos="1980"/>
        </w:tabs>
        <w:ind w:left="1980" w:hanging="900"/>
      </w:pPr>
      <w:rPr>
        <w:strike w:val="0"/>
        <w:dstrike w:val="0"/>
        <w:u w:val="none"/>
        <w:effect w:val="none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40F6329"/>
    <w:multiLevelType w:val="hybridMultilevel"/>
    <w:tmpl w:val="08DAE74E"/>
    <w:lvl w:ilvl="0" w:tplc="226E50CE">
      <w:start w:val="1"/>
      <w:numFmt w:val="decimal"/>
      <w:lvlText w:val="%1."/>
      <w:lvlJc w:val="left"/>
      <w:pPr>
        <w:ind w:left="1070" w:hanging="360"/>
      </w:pPr>
      <w:rPr>
        <w:rFonts w:ascii="Arial" w:eastAsia="Times New Roman" w:hAnsi="Arial" w:cs="Arial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06ED5305"/>
    <w:multiLevelType w:val="hybridMultilevel"/>
    <w:tmpl w:val="FF505B2A"/>
    <w:lvl w:ilvl="0" w:tplc="C916D34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6F50985"/>
    <w:multiLevelType w:val="hybridMultilevel"/>
    <w:tmpl w:val="E830FF52"/>
    <w:lvl w:ilvl="0" w:tplc="8760F96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26664AE">
      <w:start w:val="1"/>
      <w:numFmt w:val="decimal"/>
      <w:lvlText w:val="1.%2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A602B73"/>
    <w:multiLevelType w:val="hybridMultilevel"/>
    <w:tmpl w:val="47CE25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E459FC"/>
    <w:multiLevelType w:val="hybridMultilevel"/>
    <w:tmpl w:val="3B2A1BC0"/>
    <w:lvl w:ilvl="0" w:tplc="DDF6B32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C42A06D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CF96ED9"/>
    <w:multiLevelType w:val="hybridMultilevel"/>
    <w:tmpl w:val="6640123E"/>
    <w:lvl w:ilvl="0" w:tplc="D2AA48E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69394C"/>
    <w:multiLevelType w:val="hybridMultilevel"/>
    <w:tmpl w:val="91D4EABC"/>
    <w:lvl w:ilvl="0" w:tplc="F808F89E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4" w15:restartNumberingAfterBreak="0">
    <w:nsid w:val="0E2307A9"/>
    <w:multiLevelType w:val="hybridMultilevel"/>
    <w:tmpl w:val="FCFCEB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545F91"/>
    <w:multiLevelType w:val="multilevel"/>
    <w:tmpl w:val="03123A12"/>
    <w:lvl w:ilvl="0">
      <w:start w:val="10"/>
      <w:numFmt w:val="decimal"/>
      <w:lvlText w:val="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Arial" w:eastAsia="Verdana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0E5807AF"/>
    <w:multiLevelType w:val="hybridMultilevel"/>
    <w:tmpl w:val="0924F71C"/>
    <w:lvl w:ilvl="0" w:tplc="CCA6A9D0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7" w15:restartNumberingAfterBreak="0">
    <w:nsid w:val="0F991348"/>
    <w:multiLevelType w:val="hybridMultilevel"/>
    <w:tmpl w:val="C9A2E7FA"/>
    <w:lvl w:ilvl="0" w:tplc="20527286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1755BFC"/>
    <w:multiLevelType w:val="hybridMultilevel"/>
    <w:tmpl w:val="D7243580"/>
    <w:lvl w:ilvl="0" w:tplc="9FB46C72">
      <w:start w:val="1"/>
      <w:numFmt w:val="lowerLetter"/>
      <w:lvlText w:val="%1)"/>
      <w:lvlJc w:val="left"/>
      <w:pPr>
        <w:ind w:left="67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9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1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3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5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7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9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1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35" w:hanging="180"/>
      </w:pPr>
      <w:rPr>
        <w:rFonts w:cs="Times New Roman"/>
      </w:rPr>
    </w:lvl>
  </w:abstractNum>
  <w:abstractNum w:abstractNumId="19" w15:restartNumberingAfterBreak="0">
    <w:nsid w:val="13A01C60"/>
    <w:multiLevelType w:val="hybridMultilevel"/>
    <w:tmpl w:val="35C65AA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C1B4D0CE">
      <w:start w:val="18"/>
      <w:numFmt w:val="upperRoman"/>
      <w:lvlText w:val="%3&gt;"/>
      <w:lvlJc w:val="left"/>
      <w:pPr>
        <w:tabs>
          <w:tab w:val="num" w:pos="2340"/>
        </w:tabs>
        <w:ind w:left="2340" w:hanging="72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0" w15:restartNumberingAfterBreak="0">
    <w:nsid w:val="168762D2"/>
    <w:multiLevelType w:val="multilevel"/>
    <w:tmpl w:val="168762D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6E21CF0"/>
    <w:multiLevelType w:val="hybridMultilevel"/>
    <w:tmpl w:val="F640A6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A236C54"/>
    <w:multiLevelType w:val="hybridMultilevel"/>
    <w:tmpl w:val="45563FF8"/>
    <w:lvl w:ilvl="0" w:tplc="6876141C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CE770FD"/>
    <w:multiLevelType w:val="hybridMultilevel"/>
    <w:tmpl w:val="074C60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CF46D92"/>
    <w:multiLevelType w:val="hybridMultilevel"/>
    <w:tmpl w:val="86DACDD2"/>
    <w:lvl w:ilvl="0" w:tplc="7794EE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E7C39FB"/>
    <w:multiLevelType w:val="hybridMultilevel"/>
    <w:tmpl w:val="DC0AF3C4"/>
    <w:lvl w:ilvl="0" w:tplc="45AA1A60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1E932E22"/>
    <w:multiLevelType w:val="hybridMultilevel"/>
    <w:tmpl w:val="1A92942A"/>
    <w:lvl w:ilvl="0" w:tplc="72582D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F8E40F6"/>
    <w:multiLevelType w:val="hybridMultilevel"/>
    <w:tmpl w:val="94842FA8"/>
    <w:lvl w:ilvl="0" w:tplc="CB949BE0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" w:hanging="360"/>
      </w:pPr>
    </w:lvl>
    <w:lvl w:ilvl="2" w:tplc="0415001B" w:tentative="1">
      <w:start w:val="1"/>
      <w:numFmt w:val="lowerRoman"/>
      <w:lvlText w:val="%3."/>
      <w:lvlJc w:val="right"/>
      <w:pPr>
        <w:ind w:left="884" w:hanging="180"/>
      </w:pPr>
    </w:lvl>
    <w:lvl w:ilvl="3" w:tplc="0415000F" w:tentative="1">
      <w:start w:val="1"/>
      <w:numFmt w:val="decimal"/>
      <w:lvlText w:val="%4."/>
      <w:lvlJc w:val="left"/>
      <w:pPr>
        <w:ind w:left="1604" w:hanging="360"/>
      </w:pPr>
    </w:lvl>
    <w:lvl w:ilvl="4" w:tplc="04150019" w:tentative="1">
      <w:start w:val="1"/>
      <w:numFmt w:val="lowerLetter"/>
      <w:lvlText w:val="%5."/>
      <w:lvlJc w:val="left"/>
      <w:pPr>
        <w:ind w:left="2324" w:hanging="360"/>
      </w:pPr>
    </w:lvl>
    <w:lvl w:ilvl="5" w:tplc="0415001B" w:tentative="1">
      <w:start w:val="1"/>
      <w:numFmt w:val="lowerRoman"/>
      <w:lvlText w:val="%6."/>
      <w:lvlJc w:val="right"/>
      <w:pPr>
        <w:ind w:left="3044" w:hanging="180"/>
      </w:pPr>
    </w:lvl>
    <w:lvl w:ilvl="6" w:tplc="0415000F" w:tentative="1">
      <w:start w:val="1"/>
      <w:numFmt w:val="decimal"/>
      <w:lvlText w:val="%7."/>
      <w:lvlJc w:val="left"/>
      <w:pPr>
        <w:ind w:left="3764" w:hanging="360"/>
      </w:pPr>
    </w:lvl>
    <w:lvl w:ilvl="7" w:tplc="04150019" w:tentative="1">
      <w:start w:val="1"/>
      <w:numFmt w:val="lowerLetter"/>
      <w:lvlText w:val="%8."/>
      <w:lvlJc w:val="left"/>
      <w:pPr>
        <w:ind w:left="4484" w:hanging="360"/>
      </w:pPr>
    </w:lvl>
    <w:lvl w:ilvl="8" w:tplc="0415001B" w:tentative="1">
      <w:start w:val="1"/>
      <w:numFmt w:val="lowerRoman"/>
      <w:lvlText w:val="%9."/>
      <w:lvlJc w:val="right"/>
      <w:pPr>
        <w:ind w:left="5204" w:hanging="180"/>
      </w:pPr>
    </w:lvl>
  </w:abstractNum>
  <w:abstractNum w:abstractNumId="28" w15:restartNumberingAfterBreak="0">
    <w:nsid w:val="22CF1565"/>
    <w:multiLevelType w:val="hybridMultilevel"/>
    <w:tmpl w:val="CD20CC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3E1252D"/>
    <w:multiLevelType w:val="hybridMultilevel"/>
    <w:tmpl w:val="BD0CFFDA"/>
    <w:lvl w:ilvl="0" w:tplc="FD58C70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240E5DFB"/>
    <w:multiLevelType w:val="hybridMultilevel"/>
    <w:tmpl w:val="80187C22"/>
    <w:lvl w:ilvl="0" w:tplc="BB8458F4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254F0527"/>
    <w:multiLevelType w:val="hybridMultilevel"/>
    <w:tmpl w:val="288AC212"/>
    <w:lvl w:ilvl="0" w:tplc="DD268E9A">
      <w:start w:val="1"/>
      <w:numFmt w:val="upperRoman"/>
      <w:lvlText w:val="%1."/>
      <w:lvlJc w:val="righ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25FF5F36"/>
    <w:multiLevelType w:val="multilevel"/>
    <w:tmpl w:val="EBACC33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3" w15:restartNumberingAfterBreak="0">
    <w:nsid w:val="2655318D"/>
    <w:multiLevelType w:val="hybridMultilevel"/>
    <w:tmpl w:val="877625EC"/>
    <w:lvl w:ilvl="0" w:tplc="3D4272A2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hint="default"/>
        <w:b w:val="0"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C7897FE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68916AD"/>
    <w:multiLevelType w:val="hybridMultilevel"/>
    <w:tmpl w:val="9D927B5C"/>
    <w:lvl w:ilvl="0" w:tplc="FC1674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26A530AF"/>
    <w:multiLevelType w:val="hybridMultilevel"/>
    <w:tmpl w:val="AE3E3288"/>
    <w:lvl w:ilvl="0" w:tplc="0DAE3AF8">
      <w:start w:val="1"/>
      <w:numFmt w:val="decimal"/>
      <w:lvlText w:val="%1)"/>
      <w:lvlJc w:val="left"/>
      <w:pPr>
        <w:ind w:left="502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 w15:restartNumberingAfterBreak="0">
    <w:nsid w:val="2D0D10B1"/>
    <w:multiLevelType w:val="hybridMultilevel"/>
    <w:tmpl w:val="9D78A7A6"/>
    <w:lvl w:ilvl="0" w:tplc="226E50CE">
      <w:start w:val="1"/>
      <w:numFmt w:val="decimal"/>
      <w:lvlText w:val="%1."/>
      <w:lvlJc w:val="left"/>
      <w:pPr>
        <w:ind w:left="720" w:hanging="720"/>
      </w:pPr>
      <w:rPr>
        <w:rFonts w:ascii="Arial" w:eastAsia="Times New Roman" w:hAnsi="Arial" w:cs="Arial" w:hint="default"/>
        <w:b w:val="0"/>
        <w:color w:val="auto"/>
      </w:rPr>
    </w:lvl>
    <w:lvl w:ilvl="1" w:tplc="EAFC78BA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C5EED990">
      <w:start w:val="1"/>
      <w:numFmt w:val="decimal"/>
      <w:lvlText w:val="%6."/>
      <w:lvlJc w:val="right"/>
      <w:pPr>
        <w:ind w:left="4320" w:hanging="180"/>
      </w:pPr>
      <w:rPr>
        <w:rFonts w:ascii="Arial" w:eastAsia="Times New Roman" w:hAnsi="Arial" w:cs="Arial"/>
      </w:rPr>
    </w:lvl>
    <w:lvl w:ilvl="6" w:tplc="F5F8ED2C">
      <w:start w:val="42"/>
      <w:numFmt w:val="bullet"/>
      <w:lvlText w:val=""/>
      <w:lvlJc w:val="left"/>
      <w:pPr>
        <w:ind w:left="5040" w:hanging="360"/>
      </w:pPr>
      <w:rPr>
        <w:rFonts w:ascii="Symbol" w:eastAsia="SimSun" w:hAnsi="Symbol" w:cs="Arial"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DAA0AD6"/>
    <w:multiLevelType w:val="hybridMultilevel"/>
    <w:tmpl w:val="4CA4BE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EDB529F"/>
    <w:multiLevelType w:val="hybridMultilevel"/>
    <w:tmpl w:val="E470555C"/>
    <w:lvl w:ilvl="0" w:tplc="3B5C95A6">
      <w:start w:val="1"/>
      <w:numFmt w:val="decimal"/>
      <w:lvlText w:val="%1."/>
      <w:lvlJc w:val="left"/>
      <w:pPr>
        <w:ind w:left="1146" w:hanging="360"/>
      </w:pPr>
      <w:rPr>
        <w:rFonts w:ascii="Arial" w:eastAsia="Times New Roman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301312D7"/>
    <w:multiLevelType w:val="hybridMultilevel"/>
    <w:tmpl w:val="0516613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31067420"/>
    <w:multiLevelType w:val="hybridMultilevel"/>
    <w:tmpl w:val="DDA0EDC8"/>
    <w:lvl w:ilvl="0" w:tplc="C3D2F134">
      <w:start w:val="1"/>
      <w:numFmt w:val="lowerLetter"/>
      <w:lvlText w:val="%1)"/>
      <w:lvlJc w:val="left"/>
      <w:pPr>
        <w:ind w:left="1080" w:hanging="720"/>
      </w:pPr>
      <w:rPr>
        <w:rFonts w:ascii="Calibri" w:eastAsiaTheme="minorHAnsi" w:hAnsi="Calibri" w:cs="Arial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B8261338">
      <w:start w:val="3"/>
      <w:numFmt w:val="decimal"/>
      <w:lvlText w:val="%4"/>
      <w:lvlJc w:val="left"/>
      <w:pPr>
        <w:ind w:left="2880" w:hanging="360"/>
      </w:pPr>
      <w:rPr>
        <w:rFonts w:hint="default"/>
        <w:u w:val="single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11709B5"/>
    <w:multiLevelType w:val="multilevel"/>
    <w:tmpl w:val="39409A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b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asciiTheme="minorHAnsi" w:eastAsiaTheme="minorHAnsi" w:hAnsiTheme="minorHAnsi" w:cstheme="minorBidi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2" w15:restartNumberingAfterBreak="0">
    <w:nsid w:val="314D0863"/>
    <w:multiLevelType w:val="hybridMultilevel"/>
    <w:tmpl w:val="33CC9B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41B37F2"/>
    <w:multiLevelType w:val="multilevel"/>
    <w:tmpl w:val="E8FE132E"/>
    <w:styleLink w:val="WWNum5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4" w15:restartNumberingAfterBreak="0">
    <w:nsid w:val="38846015"/>
    <w:multiLevelType w:val="hybridMultilevel"/>
    <w:tmpl w:val="91781BE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396930FA"/>
    <w:multiLevelType w:val="hybridMultilevel"/>
    <w:tmpl w:val="73667518"/>
    <w:lvl w:ilvl="0" w:tplc="AE20716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3A6A236E"/>
    <w:multiLevelType w:val="multilevel"/>
    <w:tmpl w:val="3A6A236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BA43165"/>
    <w:multiLevelType w:val="hybridMultilevel"/>
    <w:tmpl w:val="D848C310"/>
    <w:lvl w:ilvl="0" w:tplc="5380CE8E">
      <w:start w:val="1"/>
      <w:numFmt w:val="lowerLetter"/>
      <w:lvlText w:val="%1)"/>
      <w:lvlJc w:val="left"/>
      <w:pPr>
        <w:ind w:left="73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8" w15:restartNumberingAfterBreak="0">
    <w:nsid w:val="3D8850A9"/>
    <w:multiLevelType w:val="hybridMultilevel"/>
    <w:tmpl w:val="2BBAD52C"/>
    <w:lvl w:ilvl="0" w:tplc="F808F89E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7F6A6EA4">
      <w:start w:val="1"/>
      <w:numFmt w:val="decimal"/>
      <w:lvlText w:val="%2)"/>
      <w:lvlJc w:val="left"/>
      <w:pPr>
        <w:ind w:left="1455" w:hanging="360"/>
      </w:pPr>
      <w:rPr>
        <w:rFonts w:ascii="Calibri" w:eastAsiaTheme="minorHAnsi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9" w15:restartNumberingAfterBreak="0">
    <w:nsid w:val="3ED073FF"/>
    <w:multiLevelType w:val="hybridMultilevel"/>
    <w:tmpl w:val="01404B88"/>
    <w:lvl w:ilvl="0" w:tplc="CCA6A9D0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50" w15:restartNumberingAfterBreak="0">
    <w:nsid w:val="411E6EDB"/>
    <w:multiLevelType w:val="hybridMultilevel"/>
    <w:tmpl w:val="2C541BC4"/>
    <w:lvl w:ilvl="0" w:tplc="B150B5C8">
      <w:start w:val="1"/>
      <w:numFmt w:val="lowerLetter"/>
      <w:lvlText w:val="%1)"/>
      <w:lvlJc w:val="left"/>
      <w:pPr>
        <w:ind w:left="193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51" w:hanging="360"/>
      </w:pPr>
    </w:lvl>
    <w:lvl w:ilvl="2" w:tplc="0415001B" w:tentative="1">
      <w:start w:val="1"/>
      <w:numFmt w:val="lowerRoman"/>
      <w:lvlText w:val="%3."/>
      <w:lvlJc w:val="right"/>
      <w:pPr>
        <w:ind w:left="3371" w:hanging="180"/>
      </w:pPr>
    </w:lvl>
    <w:lvl w:ilvl="3" w:tplc="0415000F" w:tentative="1">
      <w:start w:val="1"/>
      <w:numFmt w:val="decimal"/>
      <w:lvlText w:val="%4."/>
      <w:lvlJc w:val="left"/>
      <w:pPr>
        <w:ind w:left="4091" w:hanging="360"/>
      </w:pPr>
    </w:lvl>
    <w:lvl w:ilvl="4" w:tplc="04150019" w:tentative="1">
      <w:start w:val="1"/>
      <w:numFmt w:val="lowerLetter"/>
      <w:lvlText w:val="%5."/>
      <w:lvlJc w:val="left"/>
      <w:pPr>
        <w:ind w:left="4811" w:hanging="360"/>
      </w:pPr>
    </w:lvl>
    <w:lvl w:ilvl="5" w:tplc="0415001B" w:tentative="1">
      <w:start w:val="1"/>
      <w:numFmt w:val="lowerRoman"/>
      <w:lvlText w:val="%6."/>
      <w:lvlJc w:val="right"/>
      <w:pPr>
        <w:ind w:left="5531" w:hanging="180"/>
      </w:pPr>
    </w:lvl>
    <w:lvl w:ilvl="6" w:tplc="0415000F" w:tentative="1">
      <w:start w:val="1"/>
      <w:numFmt w:val="decimal"/>
      <w:lvlText w:val="%7."/>
      <w:lvlJc w:val="left"/>
      <w:pPr>
        <w:ind w:left="6251" w:hanging="360"/>
      </w:pPr>
    </w:lvl>
    <w:lvl w:ilvl="7" w:tplc="04150019" w:tentative="1">
      <w:start w:val="1"/>
      <w:numFmt w:val="lowerLetter"/>
      <w:lvlText w:val="%8."/>
      <w:lvlJc w:val="left"/>
      <w:pPr>
        <w:ind w:left="6971" w:hanging="360"/>
      </w:pPr>
    </w:lvl>
    <w:lvl w:ilvl="8" w:tplc="0415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51" w15:restartNumberingAfterBreak="0">
    <w:nsid w:val="418F5C0D"/>
    <w:multiLevelType w:val="hybridMultilevel"/>
    <w:tmpl w:val="361E9782"/>
    <w:lvl w:ilvl="0" w:tplc="A1D01BFA">
      <w:start w:val="1"/>
      <w:numFmt w:val="decimal"/>
      <w:lvlText w:val="%1)"/>
      <w:lvlJc w:val="left"/>
      <w:pPr>
        <w:ind w:left="1784" w:hanging="360"/>
      </w:pPr>
      <w:rPr>
        <w:rFonts w:hint="default"/>
        <w:b w:val="0"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3" w15:restartNumberingAfterBreak="0">
    <w:nsid w:val="43154F7C"/>
    <w:multiLevelType w:val="hybridMultilevel"/>
    <w:tmpl w:val="0AD29B9A"/>
    <w:lvl w:ilvl="0" w:tplc="F07A3A70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144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32535E6"/>
    <w:multiLevelType w:val="hybridMultilevel"/>
    <w:tmpl w:val="A15E1B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62E1752"/>
    <w:multiLevelType w:val="hybridMultilevel"/>
    <w:tmpl w:val="C742C812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4644668A"/>
    <w:multiLevelType w:val="hybridMultilevel"/>
    <w:tmpl w:val="5E229CE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7" w15:restartNumberingAfterBreak="0">
    <w:nsid w:val="488849C6"/>
    <w:multiLevelType w:val="hybridMultilevel"/>
    <w:tmpl w:val="D9DECA46"/>
    <w:lvl w:ilvl="0" w:tplc="7A187C3C">
      <w:start w:val="1"/>
      <w:numFmt w:val="decimal"/>
      <w:lvlText w:val="%1)"/>
      <w:lvlJc w:val="left"/>
      <w:pPr>
        <w:ind w:left="1146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4A1B2AE1"/>
    <w:multiLevelType w:val="hybridMultilevel"/>
    <w:tmpl w:val="C0C6E672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B7D4404"/>
    <w:multiLevelType w:val="hybridMultilevel"/>
    <w:tmpl w:val="B2F01522"/>
    <w:lvl w:ilvl="0" w:tplc="0415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60" w15:restartNumberingAfterBreak="0">
    <w:nsid w:val="4C4F2E69"/>
    <w:multiLevelType w:val="hybridMultilevel"/>
    <w:tmpl w:val="4FBEBCCA"/>
    <w:lvl w:ilvl="0" w:tplc="313C466E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1" w15:restartNumberingAfterBreak="0">
    <w:nsid w:val="4D24290E"/>
    <w:multiLevelType w:val="hybridMultilevel"/>
    <w:tmpl w:val="B652DCBC"/>
    <w:lvl w:ilvl="0" w:tplc="0415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62" w15:restartNumberingAfterBreak="0">
    <w:nsid w:val="4E9E58DE"/>
    <w:multiLevelType w:val="hybridMultilevel"/>
    <w:tmpl w:val="A75621D0"/>
    <w:lvl w:ilvl="0" w:tplc="9C70FA96">
      <w:start w:val="1"/>
      <w:numFmt w:val="decimal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3" w15:restartNumberingAfterBreak="0">
    <w:nsid w:val="517F324A"/>
    <w:multiLevelType w:val="hybridMultilevel"/>
    <w:tmpl w:val="B2F01522"/>
    <w:lvl w:ilvl="0" w:tplc="0415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64" w15:restartNumberingAfterBreak="0">
    <w:nsid w:val="55E04124"/>
    <w:multiLevelType w:val="multilevel"/>
    <w:tmpl w:val="73B685D6"/>
    <w:styleLink w:val="WWNum17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65" w15:restartNumberingAfterBreak="0">
    <w:nsid w:val="56802603"/>
    <w:multiLevelType w:val="hybridMultilevel"/>
    <w:tmpl w:val="9E06C6AA"/>
    <w:lvl w:ilvl="0" w:tplc="24983374">
      <w:start w:val="1"/>
      <w:numFmt w:val="decimal"/>
      <w:lvlText w:val="%1)"/>
      <w:lvlJc w:val="left"/>
      <w:pPr>
        <w:ind w:left="1146" w:hanging="360"/>
      </w:pPr>
      <w:rPr>
        <w:rFonts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6" w15:restartNumberingAfterBreak="0">
    <w:nsid w:val="56FD7510"/>
    <w:multiLevelType w:val="hybridMultilevel"/>
    <w:tmpl w:val="FA0C26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76506BA"/>
    <w:multiLevelType w:val="hybridMultilevel"/>
    <w:tmpl w:val="6584FF50"/>
    <w:styleLink w:val="WWNum51"/>
    <w:lvl w:ilvl="0" w:tplc="041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588E0E80"/>
    <w:multiLevelType w:val="multilevel"/>
    <w:tmpl w:val="E3746E92"/>
    <w:lvl w:ilvl="0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69" w15:restartNumberingAfterBreak="0">
    <w:nsid w:val="5D234C0E"/>
    <w:multiLevelType w:val="hybridMultilevel"/>
    <w:tmpl w:val="D7243580"/>
    <w:lvl w:ilvl="0" w:tplc="9FB46C72">
      <w:start w:val="1"/>
      <w:numFmt w:val="lowerLetter"/>
      <w:lvlText w:val="%1)"/>
      <w:lvlJc w:val="left"/>
      <w:pPr>
        <w:ind w:left="67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9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1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3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5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7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9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1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35" w:hanging="180"/>
      </w:pPr>
      <w:rPr>
        <w:rFonts w:cs="Times New Roman"/>
      </w:rPr>
    </w:lvl>
  </w:abstractNum>
  <w:abstractNum w:abstractNumId="70" w15:restartNumberingAfterBreak="0">
    <w:nsid w:val="5DC75579"/>
    <w:multiLevelType w:val="hybridMultilevel"/>
    <w:tmpl w:val="722A3AEA"/>
    <w:lvl w:ilvl="0" w:tplc="8DAED8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F0A5881"/>
    <w:multiLevelType w:val="hybridMultilevel"/>
    <w:tmpl w:val="375886BA"/>
    <w:lvl w:ilvl="0" w:tplc="2AFEAE0C">
      <w:start w:val="1"/>
      <w:numFmt w:val="decimal"/>
      <w:lvlText w:val="%1)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602961F5"/>
    <w:multiLevelType w:val="hybridMultilevel"/>
    <w:tmpl w:val="7D102E0C"/>
    <w:lvl w:ilvl="0" w:tplc="EA86C926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0EA3EDB"/>
    <w:multiLevelType w:val="multilevel"/>
    <w:tmpl w:val="5C0CA760"/>
    <w:lvl w:ilvl="0">
      <w:start w:val="1"/>
      <w:numFmt w:val="decimal"/>
      <w:lvlText w:val="%1."/>
      <w:lvlJc w:val="left"/>
      <w:pPr>
        <w:tabs>
          <w:tab w:val="num" w:pos="1706"/>
        </w:tabs>
        <w:ind w:left="697" w:firstLine="0"/>
      </w:pPr>
      <w:rPr>
        <w:rFonts w:ascii="Arial" w:eastAsia="Verdana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0"/>
        <w:u w:val="none"/>
      </w:rPr>
    </w:lvl>
    <w:lvl w:ilvl="1">
      <w:start w:val="1"/>
      <w:numFmt w:val="decimal"/>
      <w:lvlText w:val="%2)"/>
      <w:lvlJc w:val="left"/>
      <w:pPr>
        <w:ind w:left="697" w:firstLine="0"/>
      </w:pPr>
      <w:rPr>
        <w:rFonts w:ascii="Arial" w:eastAsia="Times New Roman" w:hAnsi="Arial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  <w:pPr>
        <w:ind w:left="697" w:firstLine="0"/>
      </w:pPr>
      <w:rPr>
        <w:rFonts w:hint="default"/>
      </w:rPr>
    </w:lvl>
    <w:lvl w:ilvl="3">
      <w:numFmt w:val="decimal"/>
      <w:lvlText w:val=""/>
      <w:lvlJc w:val="left"/>
      <w:pPr>
        <w:ind w:left="697" w:firstLine="0"/>
      </w:pPr>
      <w:rPr>
        <w:rFonts w:hint="default"/>
      </w:rPr>
    </w:lvl>
    <w:lvl w:ilvl="4">
      <w:numFmt w:val="decimal"/>
      <w:lvlText w:val=""/>
      <w:lvlJc w:val="left"/>
      <w:pPr>
        <w:ind w:left="697" w:firstLine="0"/>
      </w:pPr>
      <w:rPr>
        <w:rFonts w:hint="default"/>
      </w:rPr>
    </w:lvl>
    <w:lvl w:ilvl="5">
      <w:numFmt w:val="decimal"/>
      <w:lvlText w:val=""/>
      <w:lvlJc w:val="left"/>
      <w:pPr>
        <w:ind w:left="697" w:firstLine="0"/>
      </w:pPr>
      <w:rPr>
        <w:rFonts w:hint="default"/>
      </w:rPr>
    </w:lvl>
    <w:lvl w:ilvl="6">
      <w:numFmt w:val="decimal"/>
      <w:lvlText w:val=""/>
      <w:lvlJc w:val="left"/>
      <w:pPr>
        <w:ind w:left="697" w:firstLine="0"/>
      </w:pPr>
      <w:rPr>
        <w:rFonts w:hint="default"/>
      </w:rPr>
    </w:lvl>
    <w:lvl w:ilvl="7">
      <w:numFmt w:val="decimal"/>
      <w:lvlText w:val=""/>
      <w:lvlJc w:val="left"/>
      <w:pPr>
        <w:ind w:left="697" w:firstLine="0"/>
      </w:pPr>
      <w:rPr>
        <w:rFonts w:hint="default"/>
      </w:rPr>
    </w:lvl>
    <w:lvl w:ilvl="8">
      <w:numFmt w:val="decimal"/>
      <w:lvlText w:val=""/>
      <w:lvlJc w:val="left"/>
      <w:pPr>
        <w:ind w:left="697" w:firstLine="0"/>
      </w:pPr>
      <w:rPr>
        <w:rFonts w:hint="default"/>
      </w:rPr>
    </w:lvl>
  </w:abstractNum>
  <w:abstractNum w:abstractNumId="74" w15:restartNumberingAfterBreak="0">
    <w:nsid w:val="61A3672C"/>
    <w:multiLevelType w:val="hybridMultilevel"/>
    <w:tmpl w:val="C058A292"/>
    <w:lvl w:ilvl="0" w:tplc="4046179C">
      <w:start w:val="1"/>
      <w:numFmt w:val="bullet"/>
      <w:lvlText w:val=""/>
      <w:lvlJc w:val="left"/>
      <w:pPr>
        <w:ind w:left="720" w:hanging="360"/>
      </w:pPr>
      <w:rPr>
        <w:rFonts w:ascii="Courier New" w:hAnsi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1DF79BF"/>
    <w:multiLevelType w:val="hybridMultilevel"/>
    <w:tmpl w:val="80E6548C"/>
    <w:lvl w:ilvl="0" w:tplc="DBA61152">
      <w:start w:val="5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F6D26C68">
      <w:start w:val="1"/>
      <w:numFmt w:val="decimal"/>
      <w:lvlText w:val="%4."/>
      <w:lvlJc w:val="left"/>
      <w:pPr>
        <w:ind w:left="2880" w:hanging="360"/>
      </w:pPr>
      <w:rPr>
        <w:sz w:val="24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1FF42B6"/>
    <w:multiLevelType w:val="hybridMultilevel"/>
    <w:tmpl w:val="C92E9B8C"/>
    <w:lvl w:ilvl="0" w:tplc="FA82DCDE">
      <w:start w:val="1"/>
      <w:numFmt w:val="lowerLetter"/>
      <w:lvlText w:val="%1)"/>
      <w:lvlJc w:val="left"/>
      <w:pPr>
        <w:ind w:left="185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570" w:hanging="360"/>
      </w:pPr>
    </w:lvl>
    <w:lvl w:ilvl="2" w:tplc="0415001B" w:tentative="1">
      <w:start w:val="1"/>
      <w:numFmt w:val="lowerRoman"/>
      <w:lvlText w:val="%3."/>
      <w:lvlJc w:val="right"/>
      <w:pPr>
        <w:ind w:left="3290" w:hanging="180"/>
      </w:pPr>
    </w:lvl>
    <w:lvl w:ilvl="3" w:tplc="0415000F" w:tentative="1">
      <w:start w:val="1"/>
      <w:numFmt w:val="decimal"/>
      <w:lvlText w:val="%4."/>
      <w:lvlJc w:val="left"/>
      <w:pPr>
        <w:ind w:left="4010" w:hanging="360"/>
      </w:pPr>
    </w:lvl>
    <w:lvl w:ilvl="4" w:tplc="04150019" w:tentative="1">
      <w:start w:val="1"/>
      <w:numFmt w:val="lowerLetter"/>
      <w:lvlText w:val="%5."/>
      <w:lvlJc w:val="left"/>
      <w:pPr>
        <w:ind w:left="4730" w:hanging="360"/>
      </w:pPr>
    </w:lvl>
    <w:lvl w:ilvl="5" w:tplc="0415001B" w:tentative="1">
      <w:start w:val="1"/>
      <w:numFmt w:val="lowerRoman"/>
      <w:lvlText w:val="%6."/>
      <w:lvlJc w:val="right"/>
      <w:pPr>
        <w:ind w:left="5450" w:hanging="180"/>
      </w:pPr>
    </w:lvl>
    <w:lvl w:ilvl="6" w:tplc="0415000F" w:tentative="1">
      <w:start w:val="1"/>
      <w:numFmt w:val="decimal"/>
      <w:lvlText w:val="%7."/>
      <w:lvlJc w:val="left"/>
      <w:pPr>
        <w:ind w:left="6170" w:hanging="360"/>
      </w:pPr>
    </w:lvl>
    <w:lvl w:ilvl="7" w:tplc="04150019" w:tentative="1">
      <w:start w:val="1"/>
      <w:numFmt w:val="lowerLetter"/>
      <w:lvlText w:val="%8."/>
      <w:lvlJc w:val="left"/>
      <w:pPr>
        <w:ind w:left="6890" w:hanging="360"/>
      </w:pPr>
    </w:lvl>
    <w:lvl w:ilvl="8" w:tplc="0415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77" w15:restartNumberingAfterBreak="0">
    <w:nsid w:val="67D2374C"/>
    <w:multiLevelType w:val="hybridMultilevel"/>
    <w:tmpl w:val="EB327692"/>
    <w:lvl w:ilvl="0" w:tplc="3516F40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  <w:sz w:val="24"/>
        <w:szCs w:val="24"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hint="default"/>
        <w:lang w:val="pl-PL"/>
      </w:rPr>
    </w:lvl>
    <w:lvl w:ilvl="2" w:tplc="A1D01BFA">
      <w:start w:val="1"/>
      <w:numFmt w:val="decimal"/>
      <w:lvlText w:val="%3)"/>
      <w:lvlJc w:val="left"/>
      <w:pPr>
        <w:ind w:left="1784" w:hanging="360"/>
      </w:pPr>
      <w:rPr>
        <w:rFonts w:hint="default"/>
        <w:b w:val="0"/>
        <w:bCs/>
        <w:sz w:val="24"/>
        <w:szCs w:val="24"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78" w15:restartNumberingAfterBreak="0">
    <w:nsid w:val="68443CA0"/>
    <w:multiLevelType w:val="hybridMultilevel"/>
    <w:tmpl w:val="75081B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93556A9"/>
    <w:multiLevelType w:val="hybridMultilevel"/>
    <w:tmpl w:val="4DC8871C"/>
    <w:lvl w:ilvl="0" w:tplc="F5426840">
      <w:start w:val="1"/>
      <w:numFmt w:val="upperRoman"/>
      <w:lvlText w:val="%1."/>
      <w:lvlJc w:val="right"/>
      <w:pPr>
        <w:ind w:left="72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AF04C11"/>
    <w:multiLevelType w:val="multilevel"/>
    <w:tmpl w:val="AF084A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1" w15:restartNumberingAfterBreak="0">
    <w:nsid w:val="6D57635A"/>
    <w:multiLevelType w:val="hybridMultilevel"/>
    <w:tmpl w:val="90B4CB32"/>
    <w:lvl w:ilvl="0" w:tplc="BA40B56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556A27EA">
      <w:start w:val="1"/>
      <w:numFmt w:val="decimal"/>
      <w:lvlText w:val="%2."/>
      <w:lvlJc w:val="left"/>
      <w:pPr>
        <w:ind w:left="1211" w:hanging="360"/>
      </w:pPr>
      <w:rPr>
        <w:rFonts w:ascii="Calibri" w:eastAsiaTheme="minorHAnsi" w:hAnsi="Calibri" w:cs="Arial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7122020B"/>
    <w:multiLevelType w:val="hybridMultilevel"/>
    <w:tmpl w:val="51EC2EFC"/>
    <w:lvl w:ilvl="0" w:tplc="F07A3A70">
      <w:start w:val="1"/>
      <w:numFmt w:val="lowerLetter"/>
      <w:lvlText w:val="%1)"/>
      <w:lvlJc w:val="left"/>
      <w:pPr>
        <w:ind w:left="796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83" w15:restartNumberingAfterBreak="0">
    <w:nsid w:val="71F77033"/>
    <w:multiLevelType w:val="hybridMultilevel"/>
    <w:tmpl w:val="38B49DCC"/>
    <w:lvl w:ilvl="0" w:tplc="C682F7BE">
      <w:start w:val="1"/>
      <w:numFmt w:val="decimal"/>
      <w:lvlText w:val="%1."/>
      <w:lvlJc w:val="left"/>
      <w:pPr>
        <w:ind w:left="28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66E26BE"/>
    <w:multiLevelType w:val="hybridMultilevel"/>
    <w:tmpl w:val="223E26E0"/>
    <w:lvl w:ilvl="0" w:tplc="E11C778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6C36CB8"/>
    <w:multiLevelType w:val="hybridMultilevel"/>
    <w:tmpl w:val="FC06266A"/>
    <w:lvl w:ilvl="0" w:tplc="2C5C16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73500F6"/>
    <w:multiLevelType w:val="hybridMultilevel"/>
    <w:tmpl w:val="8FE00F56"/>
    <w:lvl w:ilvl="0" w:tplc="CBA2A6CC">
      <w:start w:val="1"/>
      <w:numFmt w:val="ordinal"/>
      <w:lvlText w:val="%1"/>
      <w:lvlJc w:val="left"/>
      <w:pPr>
        <w:tabs>
          <w:tab w:val="num" w:pos="1009"/>
        </w:tabs>
        <w:ind w:left="1009" w:hanging="453"/>
      </w:pPr>
      <w:rPr>
        <w:rFonts w:ascii="Arial" w:hAnsi="Arial" w:hint="default"/>
        <w:b w:val="0"/>
        <w:i w:val="0"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7" w15:restartNumberingAfterBreak="0">
    <w:nsid w:val="79325394"/>
    <w:multiLevelType w:val="hybridMultilevel"/>
    <w:tmpl w:val="4AE22616"/>
    <w:lvl w:ilvl="0" w:tplc="694A9BD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794219F1"/>
    <w:multiLevelType w:val="hybridMultilevel"/>
    <w:tmpl w:val="1C38134C"/>
    <w:lvl w:ilvl="0" w:tplc="BDD416F6">
      <w:start w:val="1"/>
      <w:numFmt w:val="decimal"/>
      <w:lvlText w:val="%1)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79841B3C"/>
    <w:multiLevelType w:val="multilevel"/>
    <w:tmpl w:val="7416DC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/>
      <w:lvlText w:val="%2)"/>
      <w:lvlJc w:val="left"/>
      <w:pPr>
        <w:ind w:left="1571" w:hanging="360"/>
      </w:pPr>
      <w:rPr>
        <w:rFonts w:asciiTheme="minorHAnsi" w:eastAsiaTheme="minorHAnsi" w:hAnsiTheme="minorHAnsi" w:cs="Arial"/>
      </w:rPr>
    </w:lvl>
    <w:lvl w:ilvl="2">
      <w:numFmt w:val="lowerRoman"/>
      <w:isLgl/>
      <w:lvlText w:val="%3)"/>
      <w:lvlJc w:val="left"/>
      <w:pPr>
        <w:ind w:left="2782" w:hanging="720"/>
      </w:pPr>
      <w:rPr>
        <w:rFonts w:ascii="Calibri" w:eastAsiaTheme="minorHAnsi" w:hAnsi="Calibri" w:cs="Arial"/>
      </w:rPr>
    </w:lvl>
    <w:lvl w:ilvl="3">
      <w:start w:val="1"/>
      <w:numFmt w:val="decimal"/>
      <w:isLgl/>
      <w:lvlText w:val="%1.%2.%3.%4."/>
      <w:lvlJc w:val="left"/>
      <w:pPr>
        <w:ind w:left="36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7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968" w:hanging="1800"/>
      </w:pPr>
      <w:rPr>
        <w:rFonts w:hint="default"/>
      </w:rPr>
    </w:lvl>
  </w:abstractNum>
  <w:abstractNum w:abstractNumId="90" w15:restartNumberingAfterBreak="0">
    <w:nsid w:val="7B6517AD"/>
    <w:multiLevelType w:val="hybridMultilevel"/>
    <w:tmpl w:val="B7FA8596"/>
    <w:lvl w:ilvl="0" w:tplc="3D4C066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7141507">
    <w:abstractNumId w:val="19"/>
  </w:num>
  <w:num w:numId="2" w16cid:durableId="248925259">
    <w:abstractNumId w:val="67"/>
  </w:num>
  <w:num w:numId="3" w16cid:durableId="144469292">
    <w:abstractNumId w:val="6"/>
  </w:num>
  <w:num w:numId="4" w16cid:durableId="1315181047">
    <w:abstractNumId w:val="2"/>
  </w:num>
  <w:num w:numId="5" w16cid:durableId="1101489770">
    <w:abstractNumId w:val="43"/>
  </w:num>
  <w:num w:numId="6" w16cid:durableId="495921859">
    <w:abstractNumId w:val="64"/>
  </w:num>
  <w:num w:numId="7" w16cid:durableId="248003937">
    <w:abstractNumId w:val="79"/>
  </w:num>
  <w:num w:numId="8" w16cid:durableId="1523125269">
    <w:abstractNumId w:val="75"/>
  </w:num>
  <w:num w:numId="9" w16cid:durableId="1840004068">
    <w:abstractNumId w:val="1"/>
  </w:num>
  <w:num w:numId="10" w16cid:durableId="817183811">
    <w:abstractNumId w:val="0"/>
  </w:num>
  <w:num w:numId="11" w16cid:durableId="286394518">
    <w:abstractNumId w:val="32"/>
  </w:num>
  <w:num w:numId="12" w16cid:durableId="1063454883">
    <w:abstractNumId w:val="44"/>
  </w:num>
  <w:num w:numId="13" w16cid:durableId="1157914182">
    <w:abstractNumId w:val="56"/>
  </w:num>
  <w:num w:numId="14" w16cid:durableId="1250119378">
    <w:abstractNumId w:val="39"/>
  </w:num>
  <w:num w:numId="15" w16cid:durableId="1185750298">
    <w:abstractNumId w:val="84"/>
  </w:num>
  <w:num w:numId="16" w16cid:durableId="1572738621">
    <w:abstractNumId w:val="57"/>
  </w:num>
  <w:num w:numId="17" w16cid:durableId="1322124195">
    <w:abstractNumId w:val="65"/>
  </w:num>
  <w:num w:numId="18" w16cid:durableId="237253491">
    <w:abstractNumId w:val="26"/>
  </w:num>
  <w:num w:numId="19" w16cid:durableId="370888016">
    <w:abstractNumId w:val="27"/>
  </w:num>
  <w:num w:numId="20" w16cid:durableId="135803388">
    <w:abstractNumId w:val="77"/>
  </w:num>
  <w:num w:numId="21" w16cid:durableId="1535338572">
    <w:abstractNumId w:val="62"/>
  </w:num>
  <w:num w:numId="22" w16cid:durableId="365641913">
    <w:abstractNumId w:val="38"/>
  </w:num>
  <w:num w:numId="23" w16cid:durableId="991104871">
    <w:abstractNumId w:val="86"/>
  </w:num>
  <w:num w:numId="24" w16cid:durableId="658727848">
    <w:abstractNumId w:val="15"/>
  </w:num>
  <w:num w:numId="25" w16cid:durableId="1472165445">
    <w:abstractNumId w:val="73"/>
  </w:num>
  <w:num w:numId="26" w16cid:durableId="148837425">
    <w:abstractNumId w:val="36"/>
  </w:num>
  <w:num w:numId="27" w16cid:durableId="526455666">
    <w:abstractNumId w:val="22"/>
  </w:num>
  <w:num w:numId="28" w16cid:durableId="815757997">
    <w:abstractNumId w:val="11"/>
  </w:num>
  <w:num w:numId="29" w16cid:durableId="589698290">
    <w:abstractNumId w:val="30"/>
  </w:num>
  <w:num w:numId="30" w16cid:durableId="1063404764">
    <w:abstractNumId w:val="34"/>
  </w:num>
  <w:num w:numId="31" w16cid:durableId="1319111300">
    <w:abstractNumId w:val="33"/>
  </w:num>
  <w:num w:numId="32" w16cid:durableId="1255672713">
    <w:abstractNumId w:val="35"/>
  </w:num>
  <w:num w:numId="33" w16cid:durableId="103775166">
    <w:abstractNumId w:val="76"/>
  </w:num>
  <w:num w:numId="34" w16cid:durableId="1901213098">
    <w:abstractNumId w:val="46"/>
  </w:num>
  <w:num w:numId="35" w16cid:durableId="2092777975">
    <w:abstractNumId w:val="20"/>
  </w:num>
  <w:num w:numId="36" w16cid:durableId="1656950309">
    <w:abstractNumId w:val="70"/>
  </w:num>
  <w:num w:numId="37" w16cid:durableId="936332081">
    <w:abstractNumId w:val="52"/>
    <w:lvlOverride w:ilvl="0">
      <w:startOverride w:val="1"/>
    </w:lvlOverride>
  </w:num>
  <w:num w:numId="38" w16cid:durableId="23678087">
    <w:abstractNumId w:val="17"/>
  </w:num>
  <w:num w:numId="39" w16cid:durableId="1768771544">
    <w:abstractNumId w:val="28"/>
  </w:num>
  <w:num w:numId="40" w16cid:durableId="859779108">
    <w:abstractNumId w:val="60"/>
  </w:num>
  <w:num w:numId="41" w16cid:durableId="1179588109">
    <w:abstractNumId w:val="68"/>
  </w:num>
  <w:num w:numId="42" w16cid:durableId="2002922133">
    <w:abstractNumId w:val="7"/>
  </w:num>
  <w:num w:numId="43" w16cid:durableId="646512874">
    <w:abstractNumId w:val="55"/>
  </w:num>
  <w:num w:numId="44" w16cid:durableId="2039771258">
    <w:abstractNumId w:val="31"/>
  </w:num>
  <w:num w:numId="45" w16cid:durableId="1165706614">
    <w:abstractNumId w:val="83"/>
  </w:num>
  <w:num w:numId="46" w16cid:durableId="1568372378">
    <w:abstractNumId w:val="49"/>
  </w:num>
  <w:num w:numId="47" w16cid:durableId="2046251072">
    <w:abstractNumId w:val="69"/>
  </w:num>
  <w:num w:numId="48" w16cid:durableId="1946421183">
    <w:abstractNumId w:val="63"/>
  </w:num>
  <w:num w:numId="49" w16cid:durableId="1884824956">
    <w:abstractNumId w:val="82"/>
  </w:num>
  <w:num w:numId="50" w16cid:durableId="231084394">
    <w:abstractNumId w:val="54"/>
  </w:num>
  <w:num w:numId="51" w16cid:durableId="2123108031">
    <w:abstractNumId w:val="10"/>
  </w:num>
  <w:num w:numId="52" w16cid:durableId="81267226">
    <w:abstractNumId w:val="51"/>
  </w:num>
  <w:num w:numId="53" w16cid:durableId="1621297119">
    <w:abstractNumId w:val="61"/>
  </w:num>
  <w:num w:numId="54" w16cid:durableId="893587335">
    <w:abstractNumId w:val="16"/>
  </w:num>
  <w:num w:numId="55" w16cid:durableId="1010375527">
    <w:abstractNumId w:val="59"/>
  </w:num>
  <w:num w:numId="56" w16cid:durableId="1292713632">
    <w:abstractNumId w:val="18"/>
  </w:num>
  <w:num w:numId="57" w16cid:durableId="284715">
    <w:abstractNumId w:val="66"/>
  </w:num>
  <w:num w:numId="58" w16cid:durableId="1567642154">
    <w:abstractNumId w:val="21"/>
  </w:num>
  <w:num w:numId="59" w16cid:durableId="1537279016">
    <w:abstractNumId w:val="4"/>
  </w:num>
  <w:num w:numId="60" w16cid:durableId="970011522">
    <w:abstractNumId w:val="5"/>
  </w:num>
  <w:num w:numId="61" w16cid:durableId="489057088">
    <w:abstractNumId w:val="58"/>
  </w:num>
  <w:num w:numId="62" w16cid:durableId="1509103107">
    <w:abstractNumId w:val="78"/>
  </w:num>
  <w:num w:numId="63" w16cid:durableId="23944605">
    <w:abstractNumId w:val="12"/>
  </w:num>
  <w:num w:numId="64" w16cid:durableId="232469671">
    <w:abstractNumId w:val="24"/>
  </w:num>
  <w:num w:numId="65" w16cid:durableId="1156653359">
    <w:abstractNumId w:val="88"/>
  </w:num>
  <w:num w:numId="66" w16cid:durableId="279721697">
    <w:abstractNumId w:val="23"/>
  </w:num>
  <w:num w:numId="67" w16cid:durableId="1711563864">
    <w:abstractNumId w:val="80"/>
  </w:num>
  <w:num w:numId="68" w16cid:durableId="504514385">
    <w:abstractNumId w:val="89"/>
  </w:num>
  <w:num w:numId="69" w16cid:durableId="422993537">
    <w:abstractNumId w:val="72"/>
  </w:num>
  <w:num w:numId="70" w16cid:durableId="1342395054">
    <w:abstractNumId w:val="25"/>
  </w:num>
  <w:num w:numId="71" w16cid:durableId="1830049526">
    <w:abstractNumId w:val="87"/>
  </w:num>
  <w:num w:numId="72" w16cid:durableId="2321684">
    <w:abstractNumId w:val="85"/>
  </w:num>
  <w:num w:numId="73" w16cid:durableId="1544907780">
    <w:abstractNumId w:val="9"/>
  </w:num>
  <w:num w:numId="74" w16cid:durableId="1696612501">
    <w:abstractNumId w:val="29"/>
  </w:num>
  <w:num w:numId="75" w16cid:durableId="1334340347">
    <w:abstractNumId w:val="8"/>
  </w:num>
  <w:num w:numId="76" w16cid:durableId="720246235">
    <w:abstractNumId w:val="45"/>
  </w:num>
  <w:num w:numId="77" w16cid:durableId="1267805130">
    <w:abstractNumId w:val="81"/>
  </w:num>
  <w:num w:numId="78" w16cid:durableId="123276769">
    <w:abstractNumId w:val="42"/>
  </w:num>
  <w:num w:numId="79" w16cid:durableId="1029716720">
    <w:abstractNumId w:val="40"/>
  </w:num>
  <w:num w:numId="80" w16cid:durableId="44762755">
    <w:abstractNumId w:val="37"/>
  </w:num>
  <w:num w:numId="81" w16cid:durableId="1964193166">
    <w:abstractNumId w:val="47"/>
  </w:num>
  <w:num w:numId="82" w16cid:durableId="860701479">
    <w:abstractNumId w:val="90"/>
  </w:num>
  <w:num w:numId="83" w16cid:durableId="1111363325">
    <w:abstractNumId w:val="14"/>
  </w:num>
  <w:num w:numId="84" w16cid:durableId="1008561903">
    <w:abstractNumId w:val="71"/>
  </w:num>
  <w:num w:numId="85" w16cid:durableId="1497189088">
    <w:abstractNumId w:val="13"/>
  </w:num>
  <w:num w:numId="86" w16cid:durableId="1292439173">
    <w:abstractNumId w:val="48"/>
  </w:num>
  <w:num w:numId="87" w16cid:durableId="1241136072">
    <w:abstractNumId w:val="41"/>
  </w:num>
  <w:num w:numId="88" w16cid:durableId="2143766974">
    <w:abstractNumId w:val="50"/>
  </w:num>
  <w:num w:numId="89" w16cid:durableId="44333885">
    <w:abstractNumId w:val="53"/>
  </w:num>
  <w:num w:numId="90" w16cid:durableId="711001666">
    <w:abstractNumId w:val="74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5B07"/>
    <w:rsid w:val="000000E4"/>
    <w:rsid w:val="00001767"/>
    <w:rsid w:val="00001ECF"/>
    <w:rsid w:val="00002ABD"/>
    <w:rsid w:val="00004171"/>
    <w:rsid w:val="0000468B"/>
    <w:rsid w:val="0000486E"/>
    <w:rsid w:val="00004EE8"/>
    <w:rsid w:val="00005BB0"/>
    <w:rsid w:val="00005DA8"/>
    <w:rsid w:val="00006DE3"/>
    <w:rsid w:val="0000700A"/>
    <w:rsid w:val="0000795E"/>
    <w:rsid w:val="00007B44"/>
    <w:rsid w:val="00007CE3"/>
    <w:rsid w:val="00010D9D"/>
    <w:rsid w:val="0001164F"/>
    <w:rsid w:val="000126D6"/>
    <w:rsid w:val="00012A25"/>
    <w:rsid w:val="00012D35"/>
    <w:rsid w:val="00012F29"/>
    <w:rsid w:val="00013098"/>
    <w:rsid w:val="000143E9"/>
    <w:rsid w:val="000148A1"/>
    <w:rsid w:val="0001575A"/>
    <w:rsid w:val="00015801"/>
    <w:rsid w:val="00015C31"/>
    <w:rsid w:val="0001624A"/>
    <w:rsid w:val="000163E7"/>
    <w:rsid w:val="00017C6C"/>
    <w:rsid w:val="0002120B"/>
    <w:rsid w:val="000215AD"/>
    <w:rsid w:val="00022042"/>
    <w:rsid w:val="000221BA"/>
    <w:rsid w:val="0002227B"/>
    <w:rsid w:val="00022A40"/>
    <w:rsid w:val="00023A5B"/>
    <w:rsid w:val="000242D3"/>
    <w:rsid w:val="000248FE"/>
    <w:rsid w:val="00024F6C"/>
    <w:rsid w:val="0002541E"/>
    <w:rsid w:val="00026899"/>
    <w:rsid w:val="00026CE2"/>
    <w:rsid w:val="00026E02"/>
    <w:rsid w:val="000304D0"/>
    <w:rsid w:val="00031864"/>
    <w:rsid w:val="00031DCF"/>
    <w:rsid w:val="000349D2"/>
    <w:rsid w:val="00034BEC"/>
    <w:rsid w:val="00035549"/>
    <w:rsid w:val="00035737"/>
    <w:rsid w:val="000359B4"/>
    <w:rsid w:val="00036865"/>
    <w:rsid w:val="00037279"/>
    <w:rsid w:val="000400DE"/>
    <w:rsid w:val="00042228"/>
    <w:rsid w:val="00042CA9"/>
    <w:rsid w:val="00042D45"/>
    <w:rsid w:val="000431DF"/>
    <w:rsid w:val="00044014"/>
    <w:rsid w:val="00044408"/>
    <w:rsid w:val="0004516F"/>
    <w:rsid w:val="000451CE"/>
    <w:rsid w:val="00045C58"/>
    <w:rsid w:val="00045F6A"/>
    <w:rsid w:val="000460CE"/>
    <w:rsid w:val="0004621C"/>
    <w:rsid w:val="000467F6"/>
    <w:rsid w:val="00046A36"/>
    <w:rsid w:val="000506D3"/>
    <w:rsid w:val="000517FF"/>
    <w:rsid w:val="000519B7"/>
    <w:rsid w:val="00052123"/>
    <w:rsid w:val="0005299A"/>
    <w:rsid w:val="00052E20"/>
    <w:rsid w:val="00053349"/>
    <w:rsid w:val="0005447B"/>
    <w:rsid w:val="00054F8A"/>
    <w:rsid w:val="000556C3"/>
    <w:rsid w:val="00055B43"/>
    <w:rsid w:val="00055CDC"/>
    <w:rsid w:val="00055EE9"/>
    <w:rsid w:val="0005788C"/>
    <w:rsid w:val="00060346"/>
    <w:rsid w:val="0006044C"/>
    <w:rsid w:val="00060888"/>
    <w:rsid w:val="00060B89"/>
    <w:rsid w:val="00061312"/>
    <w:rsid w:val="000617BB"/>
    <w:rsid w:val="00062397"/>
    <w:rsid w:val="000628D5"/>
    <w:rsid w:val="00063153"/>
    <w:rsid w:val="00063FF1"/>
    <w:rsid w:val="000653D2"/>
    <w:rsid w:val="00065A51"/>
    <w:rsid w:val="00066E68"/>
    <w:rsid w:val="00066F54"/>
    <w:rsid w:val="00070C30"/>
    <w:rsid w:val="00070DB2"/>
    <w:rsid w:val="000711EC"/>
    <w:rsid w:val="00071C05"/>
    <w:rsid w:val="00072487"/>
    <w:rsid w:val="00072A65"/>
    <w:rsid w:val="00072A6F"/>
    <w:rsid w:val="00074FD6"/>
    <w:rsid w:val="0007533B"/>
    <w:rsid w:val="000754E5"/>
    <w:rsid w:val="000757FA"/>
    <w:rsid w:val="00075AC2"/>
    <w:rsid w:val="0007666E"/>
    <w:rsid w:val="00076B5A"/>
    <w:rsid w:val="00076D5F"/>
    <w:rsid w:val="00077A7F"/>
    <w:rsid w:val="00077BCE"/>
    <w:rsid w:val="000806B7"/>
    <w:rsid w:val="000806C8"/>
    <w:rsid w:val="0008092C"/>
    <w:rsid w:val="00080BB4"/>
    <w:rsid w:val="0008122C"/>
    <w:rsid w:val="00082464"/>
    <w:rsid w:val="00082F56"/>
    <w:rsid w:val="00084048"/>
    <w:rsid w:val="0008416F"/>
    <w:rsid w:val="000852A9"/>
    <w:rsid w:val="0008561E"/>
    <w:rsid w:val="00087E36"/>
    <w:rsid w:val="00090ACE"/>
    <w:rsid w:val="00091053"/>
    <w:rsid w:val="0009212B"/>
    <w:rsid w:val="000926D8"/>
    <w:rsid w:val="00092933"/>
    <w:rsid w:val="00092C52"/>
    <w:rsid w:val="00092FC5"/>
    <w:rsid w:val="00093AC8"/>
    <w:rsid w:val="0009709E"/>
    <w:rsid w:val="000975C3"/>
    <w:rsid w:val="00097E9F"/>
    <w:rsid w:val="000A043B"/>
    <w:rsid w:val="000A0B2E"/>
    <w:rsid w:val="000A21DF"/>
    <w:rsid w:val="000A2354"/>
    <w:rsid w:val="000A256E"/>
    <w:rsid w:val="000A3364"/>
    <w:rsid w:val="000A3B78"/>
    <w:rsid w:val="000A3C19"/>
    <w:rsid w:val="000A499E"/>
    <w:rsid w:val="000A57A2"/>
    <w:rsid w:val="000A65CA"/>
    <w:rsid w:val="000A7780"/>
    <w:rsid w:val="000A77DC"/>
    <w:rsid w:val="000A7ED4"/>
    <w:rsid w:val="000B06EE"/>
    <w:rsid w:val="000B12DB"/>
    <w:rsid w:val="000B3793"/>
    <w:rsid w:val="000B440E"/>
    <w:rsid w:val="000B4968"/>
    <w:rsid w:val="000B4C68"/>
    <w:rsid w:val="000B55B6"/>
    <w:rsid w:val="000B6FFD"/>
    <w:rsid w:val="000B739C"/>
    <w:rsid w:val="000B7DEC"/>
    <w:rsid w:val="000C05C4"/>
    <w:rsid w:val="000C065E"/>
    <w:rsid w:val="000C1389"/>
    <w:rsid w:val="000C1C4E"/>
    <w:rsid w:val="000C2D4C"/>
    <w:rsid w:val="000C2E40"/>
    <w:rsid w:val="000C368F"/>
    <w:rsid w:val="000C3882"/>
    <w:rsid w:val="000C3FC2"/>
    <w:rsid w:val="000C51EF"/>
    <w:rsid w:val="000C5C36"/>
    <w:rsid w:val="000C70B1"/>
    <w:rsid w:val="000C7BF6"/>
    <w:rsid w:val="000C7CC1"/>
    <w:rsid w:val="000D0C8D"/>
    <w:rsid w:val="000D0CE5"/>
    <w:rsid w:val="000D1164"/>
    <w:rsid w:val="000D16C1"/>
    <w:rsid w:val="000D1E0B"/>
    <w:rsid w:val="000D23A3"/>
    <w:rsid w:val="000D24E4"/>
    <w:rsid w:val="000D2DB6"/>
    <w:rsid w:val="000D2DDD"/>
    <w:rsid w:val="000D399E"/>
    <w:rsid w:val="000D4466"/>
    <w:rsid w:val="000D51A4"/>
    <w:rsid w:val="000D585F"/>
    <w:rsid w:val="000D5905"/>
    <w:rsid w:val="000D5913"/>
    <w:rsid w:val="000D6248"/>
    <w:rsid w:val="000D63AC"/>
    <w:rsid w:val="000D6D29"/>
    <w:rsid w:val="000D71A2"/>
    <w:rsid w:val="000D727A"/>
    <w:rsid w:val="000D7C90"/>
    <w:rsid w:val="000E07A9"/>
    <w:rsid w:val="000E0B6F"/>
    <w:rsid w:val="000E0B99"/>
    <w:rsid w:val="000E1DD7"/>
    <w:rsid w:val="000E2256"/>
    <w:rsid w:val="000E2A45"/>
    <w:rsid w:val="000E3C20"/>
    <w:rsid w:val="000E46B1"/>
    <w:rsid w:val="000E4B86"/>
    <w:rsid w:val="000E53C3"/>
    <w:rsid w:val="000E54A8"/>
    <w:rsid w:val="000E55F3"/>
    <w:rsid w:val="000E5C72"/>
    <w:rsid w:val="000E66CF"/>
    <w:rsid w:val="000E700B"/>
    <w:rsid w:val="000E725D"/>
    <w:rsid w:val="000F00AE"/>
    <w:rsid w:val="000F050D"/>
    <w:rsid w:val="000F0D48"/>
    <w:rsid w:val="000F1001"/>
    <w:rsid w:val="000F1475"/>
    <w:rsid w:val="000F1B09"/>
    <w:rsid w:val="000F1D2F"/>
    <w:rsid w:val="000F1FBA"/>
    <w:rsid w:val="000F25A2"/>
    <w:rsid w:val="000F2868"/>
    <w:rsid w:val="000F29DA"/>
    <w:rsid w:val="000F380E"/>
    <w:rsid w:val="000F3A2F"/>
    <w:rsid w:val="000F55E3"/>
    <w:rsid w:val="000F55EF"/>
    <w:rsid w:val="000F674A"/>
    <w:rsid w:val="000F6762"/>
    <w:rsid w:val="000F7090"/>
    <w:rsid w:val="00100459"/>
    <w:rsid w:val="00100546"/>
    <w:rsid w:val="001006DA"/>
    <w:rsid w:val="00100A04"/>
    <w:rsid w:val="00100D80"/>
    <w:rsid w:val="00101613"/>
    <w:rsid w:val="00101953"/>
    <w:rsid w:val="00101A21"/>
    <w:rsid w:val="00101E21"/>
    <w:rsid w:val="0010220E"/>
    <w:rsid w:val="00102D83"/>
    <w:rsid w:val="00102F1E"/>
    <w:rsid w:val="0010303E"/>
    <w:rsid w:val="00103ABB"/>
    <w:rsid w:val="00103C44"/>
    <w:rsid w:val="00103DF0"/>
    <w:rsid w:val="00104560"/>
    <w:rsid w:val="001049B4"/>
    <w:rsid w:val="00105AB9"/>
    <w:rsid w:val="00105DE9"/>
    <w:rsid w:val="00105F10"/>
    <w:rsid w:val="00106904"/>
    <w:rsid w:val="00106D79"/>
    <w:rsid w:val="00107358"/>
    <w:rsid w:val="0011072E"/>
    <w:rsid w:val="00110BE0"/>
    <w:rsid w:val="001117EE"/>
    <w:rsid w:val="00111A18"/>
    <w:rsid w:val="00114291"/>
    <w:rsid w:val="00114391"/>
    <w:rsid w:val="00114444"/>
    <w:rsid w:val="001147C9"/>
    <w:rsid w:val="00115974"/>
    <w:rsid w:val="00115DCE"/>
    <w:rsid w:val="001162B9"/>
    <w:rsid w:val="00116726"/>
    <w:rsid w:val="00116DC9"/>
    <w:rsid w:val="00117DEB"/>
    <w:rsid w:val="0012061A"/>
    <w:rsid w:val="0012066B"/>
    <w:rsid w:val="00120EAB"/>
    <w:rsid w:val="001218A6"/>
    <w:rsid w:val="00121A45"/>
    <w:rsid w:val="00121FCB"/>
    <w:rsid w:val="0012286A"/>
    <w:rsid w:val="001233D9"/>
    <w:rsid w:val="00123D13"/>
    <w:rsid w:val="00123D15"/>
    <w:rsid w:val="00123D60"/>
    <w:rsid w:val="00124154"/>
    <w:rsid w:val="00124779"/>
    <w:rsid w:val="001249CE"/>
    <w:rsid w:val="00124A31"/>
    <w:rsid w:val="00124ACC"/>
    <w:rsid w:val="001253A3"/>
    <w:rsid w:val="00125CBF"/>
    <w:rsid w:val="00125EBE"/>
    <w:rsid w:val="001260B2"/>
    <w:rsid w:val="00126C62"/>
    <w:rsid w:val="00127D1E"/>
    <w:rsid w:val="00130BF0"/>
    <w:rsid w:val="001318BC"/>
    <w:rsid w:val="001333BE"/>
    <w:rsid w:val="0013438A"/>
    <w:rsid w:val="00134AE4"/>
    <w:rsid w:val="00135836"/>
    <w:rsid w:val="00136151"/>
    <w:rsid w:val="001362A7"/>
    <w:rsid w:val="0013714E"/>
    <w:rsid w:val="00137302"/>
    <w:rsid w:val="001373BD"/>
    <w:rsid w:val="00140400"/>
    <w:rsid w:val="00140C7C"/>
    <w:rsid w:val="0014175D"/>
    <w:rsid w:val="00142F34"/>
    <w:rsid w:val="00143D19"/>
    <w:rsid w:val="00143EA9"/>
    <w:rsid w:val="001441AC"/>
    <w:rsid w:val="00144751"/>
    <w:rsid w:val="00144762"/>
    <w:rsid w:val="001448D1"/>
    <w:rsid w:val="00144BC9"/>
    <w:rsid w:val="0014517B"/>
    <w:rsid w:val="0014535D"/>
    <w:rsid w:val="001466A3"/>
    <w:rsid w:val="001466BD"/>
    <w:rsid w:val="00146D7B"/>
    <w:rsid w:val="00147660"/>
    <w:rsid w:val="00147888"/>
    <w:rsid w:val="00147A90"/>
    <w:rsid w:val="00147DF5"/>
    <w:rsid w:val="00150B61"/>
    <w:rsid w:val="00151372"/>
    <w:rsid w:val="0015194C"/>
    <w:rsid w:val="00151A0F"/>
    <w:rsid w:val="00151DF3"/>
    <w:rsid w:val="00152B11"/>
    <w:rsid w:val="00153C3C"/>
    <w:rsid w:val="00154770"/>
    <w:rsid w:val="00154991"/>
    <w:rsid w:val="00154B8D"/>
    <w:rsid w:val="00155285"/>
    <w:rsid w:val="001555DD"/>
    <w:rsid w:val="00156147"/>
    <w:rsid w:val="001561FF"/>
    <w:rsid w:val="0015695F"/>
    <w:rsid w:val="001572C8"/>
    <w:rsid w:val="00157958"/>
    <w:rsid w:val="001579E7"/>
    <w:rsid w:val="001605ED"/>
    <w:rsid w:val="001608EF"/>
    <w:rsid w:val="001614EF"/>
    <w:rsid w:val="0016199F"/>
    <w:rsid w:val="00162FD9"/>
    <w:rsid w:val="00163091"/>
    <w:rsid w:val="001630A8"/>
    <w:rsid w:val="00163FB9"/>
    <w:rsid w:val="001650C5"/>
    <w:rsid w:val="00166F2B"/>
    <w:rsid w:val="00170441"/>
    <w:rsid w:val="00171EFF"/>
    <w:rsid w:val="001726CF"/>
    <w:rsid w:val="001726EB"/>
    <w:rsid w:val="00172F6E"/>
    <w:rsid w:val="001735FA"/>
    <w:rsid w:val="00174839"/>
    <w:rsid w:val="00175124"/>
    <w:rsid w:val="00176FB4"/>
    <w:rsid w:val="00177266"/>
    <w:rsid w:val="0017764F"/>
    <w:rsid w:val="001777FB"/>
    <w:rsid w:val="00177E90"/>
    <w:rsid w:val="00180682"/>
    <w:rsid w:val="00180685"/>
    <w:rsid w:val="00180A19"/>
    <w:rsid w:val="00180E5B"/>
    <w:rsid w:val="00181384"/>
    <w:rsid w:val="00181E0D"/>
    <w:rsid w:val="001820BC"/>
    <w:rsid w:val="00183754"/>
    <w:rsid w:val="00184256"/>
    <w:rsid w:val="00185D44"/>
    <w:rsid w:val="00185F2A"/>
    <w:rsid w:val="0018659A"/>
    <w:rsid w:val="00186B8B"/>
    <w:rsid w:val="001871A6"/>
    <w:rsid w:val="00187B5B"/>
    <w:rsid w:val="0019076E"/>
    <w:rsid w:val="001911BD"/>
    <w:rsid w:val="0019160A"/>
    <w:rsid w:val="00191D63"/>
    <w:rsid w:val="00192302"/>
    <w:rsid w:val="00192ACA"/>
    <w:rsid w:val="00192B65"/>
    <w:rsid w:val="0019346C"/>
    <w:rsid w:val="0019455B"/>
    <w:rsid w:val="00194FAF"/>
    <w:rsid w:val="00195410"/>
    <w:rsid w:val="00196213"/>
    <w:rsid w:val="00196525"/>
    <w:rsid w:val="00196577"/>
    <w:rsid w:val="00197065"/>
    <w:rsid w:val="001979C6"/>
    <w:rsid w:val="00197E7C"/>
    <w:rsid w:val="001A012C"/>
    <w:rsid w:val="001A0DD5"/>
    <w:rsid w:val="001A1134"/>
    <w:rsid w:val="001A11E9"/>
    <w:rsid w:val="001A1665"/>
    <w:rsid w:val="001A3738"/>
    <w:rsid w:val="001A3DCB"/>
    <w:rsid w:val="001A3FDE"/>
    <w:rsid w:val="001A3FE3"/>
    <w:rsid w:val="001A4BA1"/>
    <w:rsid w:val="001A50CD"/>
    <w:rsid w:val="001A5C06"/>
    <w:rsid w:val="001A6B04"/>
    <w:rsid w:val="001A6C69"/>
    <w:rsid w:val="001A6F2C"/>
    <w:rsid w:val="001A77E6"/>
    <w:rsid w:val="001B00A4"/>
    <w:rsid w:val="001B02E5"/>
    <w:rsid w:val="001B0DCD"/>
    <w:rsid w:val="001B0FE9"/>
    <w:rsid w:val="001B11F9"/>
    <w:rsid w:val="001B13EA"/>
    <w:rsid w:val="001B14FC"/>
    <w:rsid w:val="001B187C"/>
    <w:rsid w:val="001B2026"/>
    <w:rsid w:val="001B2A49"/>
    <w:rsid w:val="001B43FB"/>
    <w:rsid w:val="001B4811"/>
    <w:rsid w:val="001B4A62"/>
    <w:rsid w:val="001B61D4"/>
    <w:rsid w:val="001B6369"/>
    <w:rsid w:val="001B64AC"/>
    <w:rsid w:val="001B7645"/>
    <w:rsid w:val="001B7721"/>
    <w:rsid w:val="001B7C41"/>
    <w:rsid w:val="001B7D0B"/>
    <w:rsid w:val="001C0256"/>
    <w:rsid w:val="001C0581"/>
    <w:rsid w:val="001C0C0D"/>
    <w:rsid w:val="001C0FF0"/>
    <w:rsid w:val="001C118A"/>
    <w:rsid w:val="001C161B"/>
    <w:rsid w:val="001C1982"/>
    <w:rsid w:val="001C2EAB"/>
    <w:rsid w:val="001C319B"/>
    <w:rsid w:val="001C33FA"/>
    <w:rsid w:val="001C4199"/>
    <w:rsid w:val="001C4849"/>
    <w:rsid w:val="001C5F00"/>
    <w:rsid w:val="001C7158"/>
    <w:rsid w:val="001C72C4"/>
    <w:rsid w:val="001C7364"/>
    <w:rsid w:val="001D0C00"/>
    <w:rsid w:val="001D140B"/>
    <w:rsid w:val="001D1E40"/>
    <w:rsid w:val="001D2FC4"/>
    <w:rsid w:val="001D3569"/>
    <w:rsid w:val="001D3600"/>
    <w:rsid w:val="001D4005"/>
    <w:rsid w:val="001D4562"/>
    <w:rsid w:val="001D4C90"/>
    <w:rsid w:val="001D54FE"/>
    <w:rsid w:val="001D577C"/>
    <w:rsid w:val="001D63DC"/>
    <w:rsid w:val="001D63F1"/>
    <w:rsid w:val="001D6B82"/>
    <w:rsid w:val="001D739D"/>
    <w:rsid w:val="001D782C"/>
    <w:rsid w:val="001D7D55"/>
    <w:rsid w:val="001E00A0"/>
    <w:rsid w:val="001E1C27"/>
    <w:rsid w:val="001E2BC9"/>
    <w:rsid w:val="001E2C0A"/>
    <w:rsid w:val="001E355D"/>
    <w:rsid w:val="001E392C"/>
    <w:rsid w:val="001E3971"/>
    <w:rsid w:val="001E3AAF"/>
    <w:rsid w:val="001E4A2E"/>
    <w:rsid w:val="001E564A"/>
    <w:rsid w:val="001E61ED"/>
    <w:rsid w:val="001E6A9A"/>
    <w:rsid w:val="001E7DBC"/>
    <w:rsid w:val="001E7EB8"/>
    <w:rsid w:val="001F09B8"/>
    <w:rsid w:val="001F1570"/>
    <w:rsid w:val="001F28B9"/>
    <w:rsid w:val="001F2A66"/>
    <w:rsid w:val="001F36ED"/>
    <w:rsid w:val="001F3C6E"/>
    <w:rsid w:val="001F3F50"/>
    <w:rsid w:val="001F47E9"/>
    <w:rsid w:val="001F5D28"/>
    <w:rsid w:val="001F65A5"/>
    <w:rsid w:val="001F6737"/>
    <w:rsid w:val="001F6D0E"/>
    <w:rsid w:val="001F71F2"/>
    <w:rsid w:val="001F756E"/>
    <w:rsid w:val="001F758F"/>
    <w:rsid w:val="002006AE"/>
    <w:rsid w:val="0020159C"/>
    <w:rsid w:val="002023B0"/>
    <w:rsid w:val="002031E8"/>
    <w:rsid w:val="0020347E"/>
    <w:rsid w:val="00203CDF"/>
    <w:rsid w:val="00203F99"/>
    <w:rsid w:val="00204CA3"/>
    <w:rsid w:val="00205269"/>
    <w:rsid w:val="0020576C"/>
    <w:rsid w:val="002058A8"/>
    <w:rsid w:val="0020695B"/>
    <w:rsid w:val="00206F35"/>
    <w:rsid w:val="002079BC"/>
    <w:rsid w:val="00207B9F"/>
    <w:rsid w:val="00207C7D"/>
    <w:rsid w:val="00210942"/>
    <w:rsid w:val="00212661"/>
    <w:rsid w:val="00212F6B"/>
    <w:rsid w:val="0021344F"/>
    <w:rsid w:val="0021383A"/>
    <w:rsid w:val="00213861"/>
    <w:rsid w:val="002204C4"/>
    <w:rsid w:val="002208AE"/>
    <w:rsid w:val="00220D49"/>
    <w:rsid w:val="00220FD7"/>
    <w:rsid w:val="00221223"/>
    <w:rsid w:val="002221D9"/>
    <w:rsid w:val="00223646"/>
    <w:rsid w:val="00223D2D"/>
    <w:rsid w:val="002241D7"/>
    <w:rsid w:val="002246E0"/>
    <w:rsid w:val="0022576C"/>
    <w:rsid w:val="00226668"/>
    <w:rsid w:val="00226857"/>
    <w:rsid w:val="002268D2"/>
    <w:rsid w:val="00226B67"/>
    <w:rsid w:val="002271AB"/>
    <w:rsid w:val="0022756C"/>
    <w:rsid w:val="00227F3F"/>
    <w:rsid w:val="002303CF"/>
    <w:rsid w:val="00231252"/>
    <w:rsid w:val="00231811"/>
    <w:rsid w:val="00232A0D"/>
    <w:rsid w:val="00233844"/>
    <w:rsid w:val="00233AD6"/>
    <w:rsid w:val="00233E64"/>
    <w:rsid w:val="002343C4"/>
    <w:rsid w:val="00234605"/>
    <w:rsid w:val="0023553D"/>
    <w:rsid w:val="00235565"/>
    <w:rsid w:val="00235680"/>
    <w:rsid w:val="00235F6B"/>
    <w:rsid w:val="00236623"/>
    <w:rsid w:val="00237B9E"/>
    <w:rsid w:val="00240441"/>
    <w:rsid w:val="00240509"/>
    <w:rsid w:val="002417DC"/>
    <w:rsid w:val="00241D4F"/>
    <w:rsid w:val="00243ABF"/>
    <w:rsid w:val="00243E5D"/>
    <w:rsid w:val="002440B1"/>
    <w:rsid w:val="00244507"/>
    <w:rsid w:val="002455D3"/>
    <w:rsid w:val="00245F08"/>
    <w:rsid w:val="002461A5"/>
    <w:rsid w:val="0024689B"/>
    <w:rsid w:val="00247308"/>
    <w:rsid w:val="00247AD3"/>
    <w:rsid w:val="00247C8B"/>
    <w:rsid w:val="00247CAD"/>
    <w:rsid w:val="00251296"/>
    <w:rsid w:val="00251752"/>
    <w:rsid w:val="002529E3"/>
    <w:rsid w:val="00252F76"/>
    <w:rsid w:val="00253717"/>
    <w:rsid w:val="00253A94"/>
    <w:rsid w:val="00253AF2"/>
    <w:rsid w:val="00260966"/>
    <w:rsid w:val="0026109E"/>
    <w:rsid w:val="00261381"/>
    <w:rsid w:val="00261887"/>
    <w:rsid w:val="002621A3"/>
    <w:rsid w:val="002630D0"/>
    <w:rsid w:val="00265BD0"/>
    <w:rsid w:val="00265C56"/>
    <w:rsid w:val="00266FBC"/>
    <w:rsid w:val="00266FC4"/>
    <w:rsid w:val="00267124"/>
    <w:rsid w:val="002679D3"/>
    <w:rsid w:val="00267F22"/>
    <w:rsid w:val="00267F3C"/>
    <w:rsid w:val="00267FA6"/>
    <w:rsid w:val="00270B19"/>
    <w:rsid w:val="00270C0B"/>
    <w:rsid w:val="002715E9"/>
    <w:rsid w:val="00271740"/>
    <w:rsid w:val="00271CC3"/>
    <w:rsid w:val="00271EA3"/>
    <w:rsid w:val="002720E8"/>
    <w:rsid w:val="002736F3"/>
    <w:rsid w:val="00273B85"/>
    <w:rsid w:val="00274303"/>
    <w:rsid w:val="002745A8"/>
    <w:rsid w:val="00274614"/>
    <w:rsid w:val="0027521A"/>
    <w:rsid w:val="00275996"/>
    <w:rsid w:val="00276167"/>
    <w:rsid w:val="002763EF"/>
    <w:rsid w:val="002768F5"/>
    <w:rsid w:val="002769FC"/>
    <w:rsid w:val="002806E6"/>
    <w:rsid w:val="00280BD6"/>
    <w:rsid w:val="00280FBA"/>
    <w:rsid w:val="002818D2"/>
    <w:rsid w:val="002819D5"/>
    <w:rsid w:val="00281EB2"/>
    <w:rsid w:val="00281FAA"/>
    <w:rsid w:val="002821E5"/>
    <w:rsid w:val="00282261"/>
    <w:rsid w:val="00282611"/>
    <w:rsid w:val="002827C3"/>
    <w:rsid w:val="00282FFD"/>
    <w:rsid w:val="00284338"/>
    <w:rsid w:val="00284389"/>
    <w:rsid w:val="00284D93"/>
    <w:rsid w:val="00285603"/>
    <w:rsid w:val="00285899"/>
    <w:rsid w:val="00286260"/>
    <w:rsid w:val="002864FA"/>
    <w:rsid w:val="00286D79"/>
    <w:rsid w:val="002878FF"/>
    <w:rsid w:val="00287F30"/>
    <w:rsid w:val="00292D1A"/>
    <w:rsid w:val="002930E0"/>
    <w:rsid w:val="00293EFA"/>
    <w:rsid w:val="0029490C"/>
    <w:rsid w:val="00295460"/>
    <w:rsid w:val="00295951"/>
    <w:rsid w:val="0029635D"/>
    <w:rsid w:val="002964D4"/>
    <w:rsid w:val="002A024B"/>
    <w:rsid w:val="002A0521"/>
    <w:rsid w:val="002A0D78"/>
    <w:rsid w:val="002A11DE"/>
    <w:rsid w:val="002A17C9"/>
    <w:rsid w:val="002A4711"/>
    <w:rsid w:val="002A4E16"/>
    <w:rsid w:val="002A5139"/>
    <w:rsid w:val="002A53FC"/>
    <w:rsid w:val="002A5D1C"/>
    <w:rsid w:val="002A622D"/>
    <w:rsid w:val="002A66F2"/>
    <w:rsid w:val="002A6C25"/>
    <w:rsid w:val="002A73E2"/>
    <w:rsid w:val="002B0F69"/>
    <w:rsid w:val="002B1262"/>
    <w:rsid w:val="002B25F4"/>
    <w:rsid w:val="002B3243"/>
    <w:rsid w:val="002B33A6"/>
    <w:rsid w:val="002B3B7E"/>
    <w:rsid w:val="002B4093"/>
    <w:rsid w:val="002B40E8"/>
    <w:rsid w:val="002B4737"/>
    <w:rsid w:val="002B4844"/>
    <w:rsid w:val="002B5134"/>
    <w:rsid w:val="002B5990"/>
    <w:rsid w:val="002B59EA"/>
    <w:rsid w:val="002B5A9A"/>
    <w:rsid w:val="002B5C9A"/>
    <w:rsid w:val="002B61E6"/>
    <w:rsid w:val="002B6655"/>
    <w:rsid w:val="002B7373"/>
    <w:rsid w:val="002B77AA"/>
    <w:rsid w:val="002B77F7"/>
    <w:rsid w:val="002C00C3"/>
    <w:rsid w:val="002C067B"/>
    <w:rsid w:val="002C0795"/>
    <w:rsid w:val="002C0FAD"/>
    <w:rsid w:val="002C140A"/>
    <w:rsid w:val="002C14FF"/>
    <w:rsid w:val="002C1950"/>
    <w:rsid w:val="002C2DD4"/>
    <w:rsid w:val="002C2E93"/>
    <w:rsid w:val="002C2FA8"/>
    <w:rsid w:val="002C34E9"/>
    <w:rsid w:val="002C3A50"/>
    <w:rsid w:val="002C4E07"/>
    <w:rsid w:val="002C556F"/>
    <w:rsid w:val="002C6562"/>
    <w:rsid w:val="002C6C04"/>
    <w:rsid w:val="002C7017"/>
    <w:rsid w:val="002C709C"/>
    <w:rsid w:val="002C70BD"/>
    <w:rsid w:val="002C74E1"/>
    <w:rsid w:val="002C7E28"/>
    <w:rsid w:val="002D17C6"/>
    <w:rsid w:val="002D1907"/>
    <w:rsid w:val="002D23B2"/>
    <w:rsid w:val="002D242F"/>
    <w:rsid w:val="002D2433"/>
    <w:rsid w:val="002D250E"/>
    <w:rsid w:val="002D2C04"/>
    <w:rsid w:val="002D4E21"/>
    <w:rsid w:val="002D4FC3"/>
    <w:rsid w:val="002D53AD"/>
    <w:rsid w:val="002D5E2E"/>
    <w:rsid w:val="002D63DC"/>
    <w:rsid w:val="002D67C7"/>
    <w:rsid w:val="002D71A3"/>
    <w:rsid w:val="002D7540"/>
    <w:rsid w:val="002D75D0"/>
    <w:rsid w:val="002D7DCB"/>
    <w:rsid w:val="002E0212"/>
    <w:rsid w:val="002E0CBB"/>
    <w:rsid w:val="002E2492"/>
    <w:rsid w:val="002E2DA7"/>
    <w:rsid w:val="002E444D"/>
    <w:rsid w:val="002E46D4"/>
    <w:rsid w:val="002E587E"/>
    <w:rsid w:val="002E5DA4"/>
    <w:rsid w:val="002E6837"/>
    <w:rsid w:val="002E6F86"/>
    <w:rsid w:val="002E70D5"/>
    <w:rsid w:val="002E7452"/>
    <w:rsid w:val="002F132E"/>
    <w:rsid w:val="002F291D"/>
    <w:rsid w:val="002F2FEB"/>
    <w:rsid w:val="002F2FFC"/>
    <w:rsid w:val="002F34FD"/>
    <w:rsid w:val="002F35B4"/>
    <w:rsid w:val="002F3DC8"/>
    <w:rsid w:val="002F47FE"/>
    <w:rsid w:val="002F560C"/>
    <w:rsid w:val="002F5F05"/>
    <w:rsid w:val="002F625A"/>
    <w:rsid w:val="002F6712"/>
    <w:rsid w:val="002F6DE0"/>
    <w:rsid w:val="002F7989"/>
    <w:rsid w:val="002F7A68"/>
    <w:rsid w:val="002F7CAB"/>
    <w:rsid w:val="00301D1C"/>
    <w:rsid w:val="0030281B"/>
    <w:rsid w:val="0030321C"/>
    <w:rsid w:val="00303E64"/>
    <w:rsid w:val="00303EDE"/>
    <w:rsid w:val="003043F0"/>
    <w:rsid w:val="003044C1"/>
    <w:rsid w:val="003049A7"/>
    <w:rsid w:val="00304AA1"/>
    <w:rsid w:val="00305240"/>
    <w:rsid w:val="00305739"/>
    <w:rsid w:val="00305DC0"/>
    <w:rsid w:val="00305E6F"/>
    <w:rsid w:val="00306161"/>
    <w:rsid w:val="003061A5"/>
    <w:rsid w:val="00306371"/>
    <w:rsid w:val="003067ED"/>
    <w:rsid w:val="00307382"/>
    <w:rsid w:val="003129AC"/>
    <w:rsid w:val="00313321"/>
    <w:rsid w:val="00313D36"/>
    <w:rsid w:val="0031500A"/>
    <w:rsid w:val="003156CE"/>
    <w:rsid w:val="0031664A"/>
    <w:rsid w:val="003170AA"/>
    <w:rsid w:val="003171BF"/>
    <w:rsid w:val="003173E6"/>
    <w:rsid w:val="00317EB8"/>
    <w:rsid w:val="003201A1"/>
    <w:rsid w:val="003203EF"/>
    <w:rsid w:val="00320576"/>
    <w:rsid w:val="00320C79"/>
    <w:rsid w:val="003214CD"/>
    <w:rsid w:val="00322D0D"/>
    <w:rsid w:val="00324204"/>
    <w:rsid w:val="0032454A"/>
    <w:rsid w:val="00324B83"/>
    <w:rsid w:val="003251D5"/>
    <w:rsid w:val="00325FC1"/>
    <w:rsid w:val="00326378"/>
    <w:rsid w:val="003269CE"/>
    <w:rsid w:val="00330125"/>
    <w:rsid w:val="0033028B"/>
    <w:rsid w:val="003305C7"/>
    <w:rsid w:val="00331068"/>
    <w:rsid w:val="00331178"/>
    <w:rsid w:val="00331C63"/>
    <w:rsid w:val="003329D5"/>
    <w:rsid w:val="00332D1E"/>
    <w:rsid w:val="003346C1"/>
    <w:rsid w:val="00335EFF"/>
    <w:rsid w:val="00336550"/>
    <w:rsid w:val="003372C2"/>
    <w:rsid w:val="00340CEA"/>
    <w:rsid w:val="00340FF8"/>
    <w:rsid w:val="003412EF"/>
    <w:rsid w:val="003421E2"/>
    <w:rsid w:val="00342A83"/>
    <w:rsid w:val="00342E43"/>
    <w:rsid w:val="003430E4"/>
    <w:rsid w:val="003431B1"/>
    <w:rsid w:val="00343857"/>
    <w:rsid w:val="00343897"/>
    <w:rsid w:val="00345E29"/>
    <w:rsid w:val="00345F06"/>
    <w:rsid w:val="00346366"/>
    <w:rsid w:val="00346BE2"/>
    <w:rsid w:val="00350065"/>
    <w:rsid w:val="003500CD"/>
    <w:rsid w:val="00350AC3"/>
    <w:rsid w:val="00350B77"/>
    <w:rsid w:val="00351999"/>
    <w:rsid w:val="003519D1"/>
    <w:rsid w:val="00351FBC"/>
    <w:rsid w:val="003534C1"/>
    <w:rsid w:val="00354C45"/>
    <w:rsid w:val="00355113"/>
    <w:rsid w:val="00355541"/>
    <w:rsid w:val="003555C9"/>
    <w:rsid w:val="00355A75"/>
    <w:rsid w:val="00355EC3"/>
    <w:rsid w:val="003567B1"/>
    <w:rsid w:val="0035687C"/>
    <w:rsid w:val="00356A0B"/>
    <w:rsid w:val="00356E07"/>
    <w:rsid w:val="00357650"/>
    <w:rsid w:val="00357A43"/>
    <w:rsid w:val="00361B5A"/>
    <w:rsid w:val="00361E44"/>
    <w:rsid w:val="00361E55"/>
    <w:rsid w:val="00362782"/>
    <w:rsid w:val="00363711"/>
    <w:rsid w:val="0036385E"/>
    <w:rsid w:val="00363AE8"/>
    <w:rsid w:val="00364881"/>
    <w:rsid w:val="00365274"/>
    <w:rsid w:val="00365467"/>
    <w:rsid w:val="00365942"/>
    <w:rsid w:val="00366C5B"/>
    <w:rsid w:val="00367DF9"/>
    <w:rsid w:val="003702C8"/>
    <w:rsid w:val="00370669"/>
    <w:rsid w:val="00370935"/>
    <w:rsid w:val="00370B76"/>
    <w:rsid w:val="00370BA1"/>
    <w:rsid w:val="003710D0"/>
    <w:rsid w:val="003712DA"/>
    <w:rsid w:val="003716F3"/>
    <w:rsid w:val="0037210C"/>
    <w:rsid w:val="0037210F"/>
    <w:rsid w:val="00372137"/>
    <w:rsid w:val="003721F2"/>
    <w:rsid w:val="00372DED"/>
    <w:rsid w:val="00373793"/>
    <w:rsid w:val="00374049"/>
    <w:rsid w:val="003740FE"/>
    <w:rsid w:val="0037498C"/>
    <w:rsid w:val="00374D35"/>
    <w:rsid w:val="00374D8A"/>
    <w:rsid w:val="00375282"/>
    <w:rsid w:val="0037563A"/>
    <w:rsid w:val="003758B7"/>
    <w:rsid w:val="00375FD2"/>
    <w:rsid w:val="003762C2"/>
    <w:rsid w:val="0037645B"/>
    <w:rsid w:val="00376FFF"/>
    <w:rsid w:val="00377EEB"/>
    <w:rsid w:val="003806CC"/>
    <w:rsid w:val="00380FC1"/>
    <w:rsid w:val="0038161D"/>
    <w:rsid w:val="003821A3"/>
    <w:rsid w:val="0038242D"/>
    <w:rsid w:val="00382662"/>
    <w:rsid w:val="003826D3"/>
    <w:rsid w:val="00383697"/>
    <w:rsid w:val="00383B17"/>
    <w:rsid w:val="003849A1"/>
    <w:rsid w:val="003849F7"/>
    <w:rsid w:val="00384ABB"/>
    <w:rsid w:val="00384FFC"/>
    <w:rsid w:val="00385704"/>
    <w:rsid w:val="00385A90"/>
    <w:rsid w:val="003861F6"/>
    <w:rsid w:val="00386A81"/>
    <w:rsid w:val="00386CED"/>
    <w:rsid w:val="00387141"/>
    <w:rsid w:val="0039047B"/>
    <w:rsid w:val="00391588"/>
    <w:rsid w:val="003918FC"/>
    <w:rsid w:val="00392D84"/>
    <w:rsid w:val="00393AD1"/>
    <w:rsid w:val="003942AC"/>
    <w:rsid w:val="00394DFB"/>
    <w:rsid w:val="00394E08"/>
    <w:rsid w:val="00394F3C"/>
    <w:rsid w:val="00395091"/>
    <w:rsid w:val="00395A1C"/>
    <w:rsid w:val="00396A76"/>
    <w:rsid w:val="00396C28"/>
    <w:rsid w:val="00396EE6"/>
    <w:rsid w:val="0039703D"/>
    <w:rsid w:val="003972C8"/>
    <w:rsid w:val="00397522"/>
    <w:rsid w:val="003A043A"/>
    <w:rsid w:val="003A0457"/>
    <w:rsid w:val="003A122A"/>
    <w:rsid w:val="003A322A"/>
    <w:rsid w:val="003A393C"/>
    <w:rsid w:val="003A407A"/>
    <w:rsid w:val="003A40A7"/>
    <w:rsid w:val="003A4554"/>
    <w:rsid w:val="003A5BDD"/>
    <w:rsid w:val="003A64FD"/>
    <w:rsid w:val="003A682F"/>
    <w:rsid w:val="003A6848"/>
    <w:rsid w:val="003A7727"/>
    <w:rsid w:val="003A7E1F"/>
    <w:rsid w:val="003B00D3"/>
    <w:rsid w:val="003B087C"/>
    <w:rsid w:val="003B10C5"/>
    <w:rsid w:val="003B10EC"/>
    <w:rsid w:val="003B138F"/>
    <w:rsid w:val="003B1399"/>
    <w:rsid w:val="003B1723"/>
    <w:rsid w:val="003B1857"/>
    <w:rsid w:val="003B194D"/>
    <w:rsid w:val="003B4B7D"/>
    <w:rsid w:val="003B4DD3"/>
    <w:rsid w:val="003B5A24"/>
    <w:rsid w:val="003B5C3D"/>
    <w:rsid w:val="003B79AF"/>
    <w:rsid w:val="003C0973"/>
    <w:rsid w:val="003C0D63"/>
    <w:rsid w:val="003C12B3"/>
    <w:rsid w:val="003C1496"/>
    <w:rsid w:val="003C14D5"/>
    <w:rsid w:val="003C14EE"/>
    <w:rsid w:val="003C190F"/>
    <w:rsid w:val="003C2132"/>
    <w:rsid w:val="003C2573"/>
    <w:rsid w:val="003C2768"/>
    <w:rsid w:val="003C30AB"/>
    <w:rsid w:val="003C3687"/>
    <w:rsid w:val="003C4537"/>
    <w:rsid w:val="003C4B6B"/>
    <w:rsid w:val="003C4E3D"/>
    <w:rsid w:val="003C59DD"/>
    <w:rsid w:val="003C5CDD"/>
    <w:rsid w:val="003C781F"/>
    <w:rsid w:val="003C785D"/>
    <w:rsid w:val="003D02E0"/>
    <w:rsid w:val="003D1303"/>
    <w:rsid w:val="003D2724"/>
    <w:rsid w:val="003D2D06"/>
    <w:rsid w:val="003D38AA"/>
    <w:rsid w:val="003D3B24"/>
    <w:rsid w:val="003D3BB3"/>
    <w:rsid w:val="003D58F4"/>
    <w:rsid w:val="003D5F74"/>
    <w:rsid w:val="003D6BB4"/>
    <w:rsid w:val="003D6E5B"/>
    <w:rsid w:val="003D708E"/>
    <w:rsid w:val="003D70A0"/>
    <w:rsid w:val="003E026C"/>
    <w:rsid w:val="003E02FF"/>
    <w:rsid w:val="003E05AF"/>
    <w:rsid w:val="003E0AB1"/>
    <w:rsid w:val="003E0ABA"/>
    <w:rsid w:val="003E1388"/>
    <w:rsid w:val="003E15E6"/>
    <w:rsid w:val="003E1CB2"/>
    <w:rsid w:val="003E2162"/>
    <w:rsid w:val="003E2C2F"/>
    <w:rsid w:val="003E3B2C"/>
    <w:rsid w:val="003E468C"/>
    <w:rsid w:val="003E5089"/>
    <w:rsid w:val="003E586D"/>
    <w:rsid w:val="003E5FEF"/>
    <w:rsid w:val="003E65C3"/>
    <w:rsid w:val="003E6B0C"/>
    <w:rsid w:val="003E6B22"/>
    <w:rsid w:val="003E71A1"/>
    <w:rsid w:val="003E7809"/>
    <w:rsid w:val="003F00F5"/>
    <w:rsid w:val="003F0A17"/>
    <w:rsid w:val="003F24B2"/>
    <w:rsid w:val="003F27FD"/>
    <w:rsid w:val="003F2C11"/>
    <w:rsid w:val="003F3E89"/>
    <w:rsid w:val="003F5CF8"/>
    <w:rsid w:val="003F5EE3"/>
    <w:rsid w:val="003F643C"/>
    <w:rsid w:val="003F7233"/>
    <w:rsid w:val="003F730A"/>
    <w:rsid w:val="00400048"/>
    <w:rsid w:val="00400731"/>
    <w:rsid w:val="00400758"/>
    <w:rsid w:val="00400998"/>
    <w:rsid w:val="00400DDC"/>
    <w:rsid w:val="004010FF"/>
    <w:rsid w:val="00402209"/>
    <w:rsid w:val="004032ED"/>
    <w:rsid w:val="0040481F"/>
    <w:rsid w:val="00404CAD"/>
    <w:rsid w:val="00406034"/>
    <w:rsid w:val="00406A52"/>
    <w:rsid w:val="00406FA1"/>
    <w:rsid w:val="00410824"/>
    <w:rsid w:val="0041251D"/>
    <w:rsid w:val="004125D8"/>
    <w:rsid w:val="004126B8"/>
    <w:rsid w:val="00414225"/>
    <w:rsid w:val="004144BD"/>
    <w:rsid w:val="00414CAB"/>
    <w:rsid w:val="0041549E"/>
    <w:rsid w:val="00415917"/>
    <w:rsid w:val="00416D00"/>
    <w:rsid w:val="00416F50"/>
    <w:rsid w:val="004176C3"/>
    <w:rsid w:val="0041783F"/>
    <w:rsid w:val="00417910"/>
    <w:rsid w:val="00420777"/>
    <w:rsid w:val="00420C2C"/>
    <w:rsid w:val="00421B97"/>
    <w:rsid w:val="00421E00"/>
    <w:rsid w:val="00421FE2"/>
    <w:rsid w:val="0042266E"/>
    <w:rsid w:val="004227B4"/>
    <w:rsid w:val="004229A2"/>
    <w:rsid w:val="0042314C"/>
    <w:rsid w:val="00423B6F"/>
    <w:rsid w:val="00424AB9"/>
    <w:rsid w:val="00425B66"/>
    <w:rsid w:val="004263EC"/>
    <w:rsid w:val="00426616"/>
    <w:rsid w:val="004267B9"/>
    <w:rsid w:val="00426D02"/>
    <w:rsid w:val="00427036"/>
    <w:rsid w:val="00427422"/>
    <w:rsid w:val="00427A13"/>
    <w:rsid w:val="00427E37"/>
    <w:rsid w:val="00427EC1"/>
    <w:rsid w:val="00427F7B"/>
    <w:rsid w:val="00430A65"/>
    <w:rsid w:val="00430A69"/>
    <w:rsid w:val="004310B0"/>
    <w:rsid w:val="00432138"/>
    <w:rsid w:val="00433207"/>
    <w:rsid w:val="0043356C"/>
    <w:rsid w:val="00433B5D"/>
    <w:rsid w:val="00433B84"/>
    <w:rsid w:val="00434ADE"/>
    <w:rsid w:val="00434EB1"/>
    <w:rsid w:val="00435FB9"/>
    <w:rsid w:val="0043763B"/>
    <w:rsid w:val="00437D76"/>
    <w:rsid w:val="004405BD"/>
    <w:rsid w:val="00440D47"/>
    <w:rsid w:val="00441146"/>
    <w:rsid w:val="004415E7"/>
    <w:rsid w:val="00442691"/>
    <w:rsid w:val="00442F4A"/>
    <w:rsid w:val="00443B89"/>
    <w:rsid w:val="00444BD1"/>
    <w:rsid w:val="004452DA"/>
    <w:rsid w:val="004454E8"/>
    <w:rsid w:val="00445553"/>
    <w:rsid w:val="00445C70"/>
    <w:rsid w:val="00446358"/>
    <w:rsid w:val="004463E8"/>
    <w:rsid w:val="00447632"/>
    <w:rsid w:val="004501B4"/>
    <w:rsid w:val="00451084"/>
    <w:rsid w:val="004523C7"/>
    <w:rsid w:val="00453F68"/>
    <w:rsid w:val="00453FFE"/>
    <w:rsid w:val="00454C7F"/>
    <w:rsid w:val="00454EAD"/>
    <w:rsid w:val="0045574D"/>
    <w:rsid w:val="00456529"/>
    <w:rsid w:val="00456620"/>
    <w:rsid w:val="00456EC1"/>
    <w:rsid w:val="00457A93"/>
    <w:rsid w:val="00457CB7"/>
    <w:rsid w:val="00460DCB"/>
    <w:rsid w:val="00460FC1"/>
    <w:rsid w:val="004611A1"/>
    <w:rsid w:val="00461EE8"/>
    <w:rsid w:val="004626C3"/>
    <w:rsid w:val="0046275B"/>
    <w:rsid w:val="004630A5"/>
    <w:rsid w:val="00463636"/>
    <w:rsid w:val="0046389B"/>
    <w:rsid w:val="00464240"/>
    <w:rsid w:val="00464577"/>
    <w:rsid w:val="0046481C"/>
    <w:rsid w:val="00464924"/>
    <w:rsid w:val="004649C6"/>
    <w:rsid w:val="004653EC"/>
    <w:rsid w:val="00465470"/>
    <w:rsid w:val="00465CDB"/>
    <w:rsid w:val="004670F7"/>
    <w:rsid w:val="00470541"/>
    <w:rsid w:val="00470640"/>
    <w:rsid w:val="00470666"/>
    <w:rsid w:val="0047094E"/>
    <w:rsid w:val="00470D1F"/>
    <w:rsid w:val="004710FE"/>
    <w:rsid w:val="00471293"/>
    <w:rsid w:val="0047140A"/>
    <w:rsid w:val="00471FA0"/>
    <w:rsid w:val="0047263C"/>
    <w:rsid w:val="00473288"/>
    <w:rsid w:val="00473835"/>
    <w:rsid w:val="00473E51"/>
    <w:rsid w:val="0047412B"/>
    <w:rsid w:val="0047506D"/>
    <w:rsid w:val="00475E93"/>
    <w:rsid w:val="00476674"/>
    <w:rsid w:val="0047796D"/>
    <w:rsid w:val="00477AA1"/>
    <w:rsid w:val="00477E73"/>
    <w:rsid w:val="004806A8"/>
    <w:rsid w:val="004811AA"/>
    <w:rsid w:val="004818D4"/>
    <w:rsid w:val="004828FC"/>
    <w:rsid w:val="004847A8"/>
    <w:rsid w:val="004848AB"/>
    <w:rsid w:val="004849BB"/>
    <w:rsid w:val="00484CF9"/>
    <w:rsid w:val="00485036"/>
    <w:rsid w:val="00485697"/>
    <w:rsid w:val="00485F32"/>
    <w:rsid w:val="004860AD"/>
    <w:rsid w:val="00486367"/>
    <w:rsid w:val="004863C8"/>
    <w:rsid w:val="004866E7"/>
    <w:rsid w:val="00486849"/>
    <w:rsid w:val="00486ACE"/>
    <w:rsid w:val="00487759"/>
    <w:rsid w:val="00490190"/>
    <w:rsid w:val="0049098C"/>
    <w:rsid w:val="00490FBA"/>
    <w:rsid w:val="00492216"/>
    <w:rsid w:val="00492684"/>
    <w:rsid w:val="00492BA8"/>
    <w:rsid w:val="00493138"/>
    <w:rsid w:val="00493AE8"/>
    <w:rsid w:val="004965F9"/>
    <w:rsid w:val="004965FB"/>
    <w:rsid w:val="00496FEC"/>
    <w:rsid w:val="004971EA"/>
    <w:rsid w:val="004978E5"/>
    <w:rsid w:val="004A040C"/>
    <w:rsid w:val="004A0667"/>
    <w:rsid w:val="004A12D6"/>
    <w:rsid w:val="004A16B8"/>
    <w:rsid w:val="004A1920"/>
    <w:rsid w:val="004A1BFC"/>
    <w:rsid w:val="004A1F95"/>
    <w:rsid w:val="004A2220"/>
    <w:rsid w:val="004A3208"/>
    <w:rsid w:val="004A36E0"/>
    <w:rsid w:val="004A3CBF"/>
    <w:rsid w:val="004A4B3F"/>
    <w:rsid w:val="004A5BD4"/>
    <w:rsid w:val="004A5E5C"/>
    <w:rsid w:val="004A732F"/>
    <w:rsid w:val="004A7381"/>
    <w:rsid w:val="004A7411"/>
    <w:rsid w:val="004A7981"/>
    <w:rsid w:val="004A7DE7"/>
    <w:rsid w:val="004B0624"/>
    <w:rsid w:val="004B0E60"/>
    <w:rsid w:val="004B1158"/>
    <w:rsid w:val="004B1509"/>
    <w:rsid w:val="004B1DFD"/>
    <w:rsid w:val="004B20AC"/>
    <w:rsid w:val="004B365B"/>
    <w:rsid w:val="004B4C41"/>
    <w:rsid w:val="004B5032"/>
    <w:rsid w:val="004B5090"/>
    <w:rsid w:val="004B562F"/>
    <w:rsid w:val="004B5779"/>
    <w:rsid w:val="004B5A6E"/>
    <w:rsid w:val="004B5AC8"/>
    <w:rsid w:val="004B5CC8"/>
    <w:rsid w:val="004B602C"/>
    <w:rsid w:val="004B6644"/>
    <w:rsid w:val="004B75F5"/>
    <w:rsid w:val="004C1197"/>
    <w:rsid w:val="004C224D"/>
    <w:rsid w:val="004C23CC"/>
    <w:rsid w:val="004C2FBE"/>
    <w:rsid w:val="004C3713"/>
    <w:rsid w:val="004C3DFF"/>
    <w:rsid w:val="004C3ECC"/>
    <w:rsid w:val="004C3F60"/>
    <w:rsid w:val="004C49B5"/>
    <w:rsid w:val="004C5C45"/>
    <w:rsid w:val="004C5D6B"/>
    <w:rsid w:val="004C6C0F"/>
    <w:rsid w:val="004C6D76"/>
    <w:rsid w:val="004C716E"/>
    <w:rsid w:val="004C7354"/>
    <w:rsid w:val="004C7BF6"/>
    <w:rsid w:val="004D0C0B"/>
    <w:rsid w:val="004D0ECD"/>
    <w:rsid w:val="004D2862"/>
    <w:rsid w:val="004D2C48"/>
    <w:rsid w:val="004D49D5"/>
    <w:rsid w:val="004D5917"/>
    <w:rsid w:val="004D5A86"/>
    <w:rsid w:val="004D681A"/>
    <w:rsid w:val="004D6865"/>
    <w:rsid w:val="004D6A9D"/>
    <w:rsid w:val="004D7217"/>
    <w:rsid w:val="004D74EE"/>
    <w:rsid w:val="004E049F"/>
    <w:rsid w:val="004E0FE5"/>
    <w:rsid w:val="004E1C9D"/>
    <w:rsid w:val="004E28D1"/>
    <w:rsid w:val="004E2C1B"/>
    <w:rsid w:val="004E39C2"/>
    <w:rsid w:val="004E3F38"/>
    <w:rsid w:val="004E43F8"/>
    <w:rsid w:val="004E446C"/>
    <w:rsid w:val="004E48FB"/>
    <w:rsid w:val="004E48FD"/>
    <w:rsid w:val="004E556C"/>
    <w:rsid w:val="004E5712"/>
    <w:rsid w:val="004E57C5"/>
    <w:rsid w:val="004E5BB6"/>
    <w:rsid w:val="004E5C6E"/>
    <w:rsid w:val="004E6B24"/>
    <w:rsid w:val="004E79A6"/>
    <w:rsid w:val="004E7D53"/>
    <w:rsid w:val="004F090C"/>
    <w:rsid w:val="004F0CEF"/>
    <w:rsid w:val="004F1506"/>
    <w:rsid w:val="004F22CA"/>
    <w:rsid w:val="004F2453"/>
    <w:rsid w:val="004F2535"/>
    <w:rsid w:val="004F25B4"/>
    <w:rsid w:val="004F3AA4"/>
    <w:rsid w:val="004F3C7D"/>
    <w:rsid w:val="004F45FF"/>
    <w:rsid w:val="004F492C"/>
    <w:rsid w:val="004F4F44"/>
    <w:rsid w:val="004F5064"/>
    <w:rsid w:val="004F50D4"/>
    <w:rsid w:val="004F547C"/>
    <w:rsid w:val="004F54AA"/>
    <w:rsid w:val="004F7EAD"/>
    <w:rsid w:val="00500178"/>
    <w:rsid w:val="0050027A"/>
    <w:rsid w:val="00500731"/>
    <w:rsid w:val="00500B4D"/>
    <w:rsid w:val="00500E0E"/>
    <w:rsid w:val="00502218"/>
    <w:rsid w:val="00502BD1"/>
    <w:rsid w:val="00503AD6"/>
    <w:rsid w:val="0050463C"/>
    <w:rsid w:val="005056FF"/>
    <w:rsid w:val="005061BD"/>
    <w:rsid w:val="0050641B"/>
    <w:rsid w:val="00506942"/>
    <w:rsid w:val="00506B7C"/>
    <w:rsid w:val="00507B76"/>
    <w:rsid w:val="00507D5E"/>
    <w:rsid w:val="005103D2"/>
    <w:rsid w:val="00510990"/>
    <w:rsid w:val="005109C9"/>
    <w:rsid w:val="005116C4"/>
    <w:rsid w:val="0051183D"/>
    <w:rsid w:val="00511E20"/>
    <w:rsid w:val="0051264D"/>
    <w:rsid w:val="005127DC"/>
    <w:rsid w:val="00512F4E"/>
    <w:rsid w:val="00513CD5"/>
    <w:rsid w:val="005140A0"/>
    <w:rsid w:val="00514F2A"/>
    <w:rsid w:val="00515626"/>
    <w:rsid w:val="00515B0A"/>
    <w:rsid w:val="005168CC"/>
    <w:rsid w:val="00516F9D"/>
    <w:rsid w:val="00517180"/>
    <w:rsid w:val="00517561"/>
    <w:rsid w:val="00520325"/>
    <w:rsid w:val="00520444"/>
    <w:rsid w:val="005207F8"/>
    <w:rsid w:val="00520A08"/>
    <w:rsid w:val="005220FB"/>
    <w:rsid w:val="00522E6B"/>
    <w:rsid w:val="005231DD"/>
    <w:rsid w:val="00523329"/>
    <w:rsid w:val="005234BB"/>
    <w:rsid w:val="0052399E"/>
    <w:rsid w:val="00523A62"/>
    <w:rsid w:val="00523A73"/>
    <w:rsid w:val="00525563"/>
    <w:rsid w:val="0052594E"/>
    <w:rsid w:val="00525E47"/>
    <w:rsid w:val="0052780C"/>
    <w:rsid w:val="00527C0F"/>
    <w:rsid w:val="00530E98"/>
    <w:rsid w:val="00532038"/>
    <w:rsid w:val="005341F3"/>
    <w:rsid w:val="0053440A"/>
    <w:rsid w:val="0053539B"/>
    <w:rsid w:val="005357EC"/>
    <w:rsid w:val="00535A24"/>
    <w:rsid w:val="00536302"/>
    <w:rsid w:val="005364D3"/>
    <w:rsid w:val="005367AD"/>
    <w:rsid w:val="00536AED"/>
    <w:rsid w:val="00540065"/>
    <w:rsid w:val="00540F1B"/>
    <w:rsid w:val="00541475"/>
    <w:rsid w:val="00541746"/>
    <w:rsid w:val="005422CF"/>
    <w:rsid w:val="0054279F"/>
    <w:rsid w:val="00542B31"/>
    <w:rsid w:val="00542B7E"/>
    <w:rsid w:val="00543B4F"/>
    <w:rsid w:val="005446C7"/>
    <w:rsid w:val="0054486A"/>
    <w:rsid w:val="00544BEC"/>
    <w:rsid w:val="00544F8A"/>
    <w:rsid w:val="00544F9B"/>
    <w:rsid w:val="00544FBC"/>
    <w:rsid w:val="00545754"/>
    <w:rsid w:val="00546BC4"/>
    <w:rsid w:val="005473FE"/>
    <w:rsid w:val="0054756E"/>
    <w:rsid w:val="00547635"/>
    <w:rsid w:val="00547C55"/>
    <w:rsid w:val="00550138"/>
    <w:rsid w:val="0055079C"/>
    <w:rsid w:val="00550AB7"/>
    <w:rsid w:val="00550D65"/>
    <w:rsid w:val="00551114"/>
    <w:rsid w:val="00551176"/>
    <w:rsid w:val="0055162E"/>
    <w:rsid w:val="0055172C"/>
    <w:rsid w:val="00551A5C"/>
    <w:rsid w:val="005524C8"/>
    <w:rsid w:val="00553B0F"/>
    <w:rsid w:val="005540AF"/>
    <w:rsid w:val="005548B0"/>
    <w:rsid w:val="00555721"/>
    <w:rsid w:val="00555B0F"/>
    <w:rsid w:val="00555D8B"/>
    <w:rsid w:val="00555E60"/>
    <w:rsid w:val="005562F8"/>
    <w:rsid w:val="00556FDD"/>
    <w:rsid w:val="00557A71"/>
    <w:rsid w:val="00561354"/>
    <w:rsid w:val="00561405"/>
    <w:rsid w:val="00562CD9"/>
    <w:rsid w:val="00563534"/>
    <w:rsid w:val="00564C10"/>
    <w:rsid w:val="00564DAE"/>
    <w:rsid w:val="0056519F"/>
    <w:rsid w:val="00565822"/>
    <w:rsid w:val="00565BAA"/>
    <w:rsid w:val="00565EDE"/>
    <w:rsid w:val="005671F0"/>
    <w:rsid w:val="005679CD"/>
    <w:rsid w:val="00567D81"/>
    <w:rsid w:val="00571C2F"/>
    <w:rsid w:val="0057215E"/>
    <w:rsid w:val="00573476"/>
    <w:rsid w:val="00573F19"/>
    <w:rsid w:val="0057494C"/>
    <w:rsid w:val="00575041"/>
    <w:rsid w:val="005756C7"/>
    <w:rsid w:val="0057608F"/>
    <w:rsid w:val="00576105"/>
    <w:rsid w:val="005766CD"/>
    <w:rsid w:val="00576E15"/>
    <w:rsid w:val="00577375"/>
    <w:rsid w:val="0057749C"/>
    <w:rsid w:val="00580B35"/>
    <w:rsid w:val="0058117D"/>
    <w:rsid w:val="005816E0"/>
    <w:rsid w:val="00581708"/>
    <w:rsid w:val="00581DDA"/>
    <w:rsid w:val="00582C74"/>
    <w:rsid w:val="00583068"/>
    <w:rsid w:val="0058322B"/>
    <w:rsid w:val="00583DEE"/>
    <w:rsid w:val="00584182"/>
    <w:rsid w:val="00584E16"/>
    <w:rsid w:val="00585CA4"/>
    <w:rsid w:val="00586213"/>
    <w:rsid w:val="0058659C"/>
    <w:rsid w:val="00587AEE"/>
    <w:rsid w:val="00590772"/>
    <w:rsid w:val="005907CB"/>
    <w:rsid w:val="00590890"/>
    <w:rsid w:val="00590FC0"/>
    <w:rsid w:val="00591135"/>
    <w:rsid w:val="005913E7"/>
    <w:rsid w:val="00591F69"/>
    <w:rsid w:val="0059276A"/>
    <w:rsid w:val="005937AA"/>
    <w:rsid w:val="005939B2"/>
    <w:rsid w:val="00593BCF"/>
    <w:rsid w:val="00593C2B"/>
    <w:rsid w:val="005941D5"/>
    <w:rsid w:val="0059426F"/>
    <w:rsid w:val="00594590"/>
    <w:rsid w:val="005956D3"/>
    <w:rsid w:val="00595D76"/>
    <w:rsid w:val="00596B0B"/>
    <w:rsid w:val="00596D27"/>
    <w:rsid w:val="00596F2F"/>
    <w:rsid w:val="005A07D6"/>
    <w:rsid w:val="005A0F4B"/>
    <w:rsid w:val="005A0FAE"/>
    <w:rsid w:val="005A135B"/>
    <w:rsid w:val="005A1A23"/>
    <w:rsid w:val="005A1C64"/>
    <w:rsid w:val="005A2649"/>
    <w:rsid w:val="005A265F"/>
    <w:rsid w:val="005A2875"/>
    <w:rsid w:val="005A45FD"/>
    <w:rsid w:val="005A4B57"/>
    <w:rsid w:val="005A582B"/>
    <w:rsid w:val="005A5D5F"/>
    <w:rsid w:val="005A64E1"/>
    <w:rsid w:val="005A6EB4"/>
    <w:rsid w:val="005A73AC"/>
    <w:rsid w:val="005A7435"/>
    <w:rsid w:val="005A7CD6"/>
    <w:rsid w:val="005B01D7"/>
    <w:rsid w:val="005B0A90"/>
    <w:rsid w:val="005B0D83"/>
    <w:rsid w:val="005B1589"/>
    <w:rsid w:val="005B1B7F"/>
    <w:rsid w:val="005B20B8"/>
    <w:rsid w:val="005B2114"/>
    <w:rsid w:val="005B2D59"/>
    <w:rsid w:val="005B3C98"/>
    <w:rsid w:val="005B4535"/>
    <w:rsid w:val="005B5E57"/>
    <w:rsid w:val="005B6059"/>
    <w:rsid w:val="005B6322"/>
    <w:rsid w:val="005B6440"/>
    <w:rsid w:val="005B67C4"/>
    <w:rsid w:val="005B6C23"/>
    <w:rsid w:val="005C02D7"/>
    <w:rsid w:val="005C0C6A"/>
    <w:rsid w:val="005C0C85"/>
    <w:rsid w:val="005C1DC7"/>
    <w:rsid w:val="005C2E11"/>
    <w:rsid w:val="005C3753"/>
    <w:rsid w:val="005C3B39"/>
    <w:rsid w:val="005C43E1"/>
    <w:rsid w:val="005C52A9"/>
    <w:rsid w:val="005C557E"/>
    <w:rsid w:val="005C5AD5"/>
    <w:rsid w:val="005C79A4"/>
    <w:rsid w:val="005C7B30"/>
    <w:rsid w:val="005D04C1"/>
    <w:rsid w:val="005D05A2"/>
    <w:rsid w:val="005D17AC"/>
    <w:rsid w:val="005D2DAB"/>
    <w:rsid w:val="005D337D"/>
    <w:rsid w:val="005D402B"/>
    <w:rsid w:val="005D528E"/>
    <w:rsid w:val="005D5528"/>
    <w:rsid w:val="005D5C0C"/>
    <w:rsid w:val="005D5C64"/>
    <w:rsid w:val="005D698B"/>
    <w:rsid w:val="005D6B3B"/>
    <w:rsid w:val="005D7066"/>
    <w:rsid w:val="005D723A"/>
    <w:rsid w:val="005D7467"/>
    <w:rsid w:val="005D7FDC"/>
    <w:rsid w:val="005E036C"/>
    <w:rsid w:val="005E061D"/>
    <w:rsid w:val="005E30AD"/>
    <w:rsid w:val="005E3476"/>
    <w:rsid w:val="005E4C19"/>
    <w:rsid w:val="005E54A8"/>
    <w:rsid w:val="005E56FF"/>
    <w:rsid w:val="005E596F"/>
    <w:rsid w:val="005E5D6A"/>
    <w:rsid w:val="005E623A"/>
    <w:rsid w:val="005E6ECF"/>
    <w:rsid w:val="005E6F18"/>
    <w:rsid w:val="005F0D4B"/>
    <w:rsid w:val="005F17C3"/>
    <w:rsid w:val="005F1D2D"/>
    <w:rsid w:val="005F1DE9"/>
    <w:rsid w:val="005F286B"/>
    <w:rsid w:val="005F295B"/>
    <w:rsid w:val="005F2A76"/>
    <w:rsid w:val="005F2F3C"/>
    <w:rsid w:val="005F3151"/>
    <w:rsid w:val="005F36EA"/>
    <w:rsid w:val="005F3FE6"/>
    <w:rsid w:val="005F481B"/>
    <w:rsid w:val="005F4F18"/>
    <w:rsid w:val="005F63A2"/>
    <w:rsid w:val="005F654F"/>
    <w:rsid w:val="005F704E"/>
    <w:rsid w:val="005F7206"/>
    <w:rsid w:val="005F7680"/>
    <w:rsid w:val="0060006F"/>
    <w:rsid w:val="00600928"/>
    <w:rsid w:val="00601051"/>
    <w:rsid w:val="00601152"/>
    <w:rsid w:val="006012F8"/>
    <w:rsid w:val="0060150B"/>
    <w:rsid w:val="006026B6"/>
    <w:rsid w:val="00602827"/>
    <w:rsid w:val="00602BB6"/>
    <w:rsid w:val="006030B9"/>
    <w:rsid w:val="00603246"/>
    <w:rsid w:val="00603A55"/>
    <w:rsid w:val="00605CD3"/>
    <w:rsid w:val="00606374"/>
    <w:rsid w:val="006079BF"/>
    <w:rsid w:val="00607EE9"/>
    <w:rsid w:val="00610228"/>
    <w:rsid w:val="006110C6"/>
    <w:rsid w:val="0061125C"/>
    <w:rsid w:val="00611586"/>
    <w:rsid w:val="00611A12"/>
    <w:rsid w:val="00612BF4"/>
    <w:rsid w:val="0061328E"/>
    <w:rsid w:val="006146C2"/>
    <w:rsid w:val="00615005"/>
    <w:rsid w:val="0061587E"/>
    <w:rsid w:val="00615F36"/>
    <w:rsid w:val="0061665B"/>
    <w:rsid w:val="0061701C"/>
    <w:rsid w:val="00617059"/>
    <w:rsid w:val="006170AD"/>
    <w:rsid w:val="00617606"/>
    <w:rsid w:val="00617812"/>
    <w:rsid w:val="00617983"/>
    <w:rsid w:val="006179D6"/>
    <w:rsid w:val="00620556"/>
    <w:rsid w:val="00621711"/>
    <w:rsid w:val="0062212E"/>
    <w:rsid w:val="0062242B"/>
    <w:rsid w:val="00622548"/>
    <w:rsid w:val="006226ED"/>
    <w:rsid w:val="006227D9"/>
    <w:rsid w:val="006245FB"/>
    <w:rsid w:val="006249F5"/>
    <w:rsid w:val="00624C2D"/>
    <w:rsid w:val="006269B8"/>
    <w:rsid w:val="00627D97"/>
    <w:rsid w:val="006301D1"/>
    <w:rsid w:val="006307E4"/>
    <w:rsid w:val="00631746"/>
    <w:rsid w:val="00631CEB"/>
    <w:rsid w:val="00632A97"/>
    <w:rsid w:val="00632BB7"/>
    <w:rsid w:val="00633919"/>
    <w:rsid w:val="00633F71"/>
    <w:rsid w:val="006340BE"/>
    <w:rsid w:val="0063470F"/>
    <w:rsid w:val="0063487B"/>
    <w:rsid w:val="006360FA"/>
    <w:rsid w:val="006369B3"/>
    <w:rsid w:val="00636EC3"/>
    <w:rsid w:val="00640174"/>
    <w:rsid w:val="00641609"/>
    <w:rsid w:val="006418E4"/>
    <w:rsid w:val="00643C7F"/>
    <w:rsid w:val="006444F2"/>
    <w:rsid w:val="00644A1A"/>
    <w:rsid w:val="00645352"/>
    <w:rsid w:val="00645BC2"/>
    <w:rsid w:val="00646F84"/>
    <w:rsid w:val="00646F8E"/>
    <w:rsid w:val="006474CC"/>
    <w:rsid w:val="00647519"/>
    <w:rsid w:val="006476E7"/>
    <w:rsid w:val="0065087E"/>
    <w:rsid w:val="00650923"/>
    <w:rsid w:val="00650E30"/>
    <w:rsid w:val="00652200"/>
    <w:rsid w:val="006527BD"/>
    <w:rsid w:val="00653540"/>
    <w:rsid w:val="00655699"/>
    <w:rsid w:val="00655777"/>
    <w:rsid w:val="0065639B"/>
    <w:rsid w:val="00657519"/>
    <w:rsid w:val="006575B2"/>
    <w:rsid w:val="00657674"/>
    <w:rsid w:val="006577D7"/>
    <w:rsid w:val="00657D99"/>
    <w:rsid w:val="0066070A"/>
    <w:rsid w:val="006608FE"/>
    <w:rsid w:val="00660DBA"/>
    <w:rsid w:val="00660EF0"/>
    <w:rsid w:val="00661005"/>
    <w:rsid w:val="006615A3"/>
    <w:rsid w:val="00661FB7"/>
    <w:rsid w:val="00663113"/>
    <w:rsid w:val="00663524"/>
    <w:rsid w:val="006641AC"/>
    <w:rsid w:val="0066491E"/>
    <w:rsid w:val="00665390"/>
    <w:rsid w:val="00665724"/>
    <w:rsid w:val="00665C16"/>
    <w:rsid w:val="00665F76"/>
    <w:rsid w:val="00665FB5"/>
    <w:rsid w:val="00667B17"/>
    <w:rsid w:val="00667B78"/>
    <w:rsid w:val="0067067E"/>
    <w:rsid w:val="006708DF"/>
    <w:rsid w:val="00670B75"/>
    <w:rsid w:val="00673BBA"/>
    <w:rsid w:val="00673FDD"/>
    <w:rsid w:val="006750A2"/>
    <w:rsid w:val="0067542E"/>
    <w:rsid w:val="0067556B"/>
    <w:rsid w:val="006757D1"/>
    <w:rsid w:val="00675F1B"/>
    <w:rsid w:val="00676055"/>
    <w:rsid w:val="006776A3"/>
    <w:rsid w:val="00677BCE"/>
    <w:rsid w:val="006801D9"/>
    <w:rsid w:val="00681413"/>
    <w:rsid w:val="0068467D"/>
    <w:rsid w:val="006850A2"/>
    <w:rsid w:val="006855A7"/>
    <w:rsid w:val="0068597E"/>
    <w:rsid w:val="0068620D"/>
    <w:rsid w:val="006863CD"/>
    <w:rsid w:val="006863FE"/>
    <w:rsid w:val="00686A75"/>
    <w:rsid w:val="00686B0C"/>
    <w:rsid w:val="006870AB"/>
    <w:rsid w:val="006872ED"/>
    <w:rsid w:val="00687B2E"/>
    <w:rsid w:val="0069084C"/>
    <w:rsid w:val="00692701"/>
    <w:rsid w:val="0069333C"/>
    <w:rsid w:val="0069386F"/>
    <w:rsid w:val="00694637"/>
    <w:rsid w:val="006948F3"/>
    <w:rsid w:val="00695051"/>
    <w:rsid w:val="006953AE"/>
    <w:rsid w:val="006967D2"/>
    <w:rsid w:val="0069745F"/>
    <w:rsid w:val="00697826"/>
    <w:rsid w:val="0069786B"/>
    <w:rsid w:val="006A1CE1"/>
    <w:rsid w:val="006A2D74"/>
    <w:rsid w:val="006A3268"/>
    <w:rsid w:val="006A360F"/>
    <w:rsid w:val="006A4043"/>
    <w:rsid w:val="006A43FA"/>
    <w:rsid w:val="006A46B5"/>
    <w:rsid w:val="006A4ADD"/>
    <w:rsid w:val="006A54BD"/>
    <w:rsid w:val="006A57F3"/>
    <w:rsid w:val="006A6BFE"/>
    <w:rsid w:val="006A7151"/>
    <w:rsid w:val="006A73B7"/>
    <w:rsid w:val="006A7404"/>
    <w:rsid w:val="006A7A78"/>
    <w:rsid w:val="006A7AFE"/>
    <w:rsid w:val="006B08E4"/>
    <w:rsid w:val="006B33A6"/>
    <w:rsid w:val="006B4456"/>
    <w:rsid w:val="006B5778"/>
    <w:rsid w:val="006B6A4B"/>
    <w:rsid w:val="006B6FFB"/>
    <w:rsid w:val="006B72AD"/>
    <w:rsid w:val="006B7D24"/>
    <w:rsid w:val="006C091A"/>
    <w:rsid w:val="006C14CF"/>
    <w:rsid w:val="006C171F"/>
    <w:rsid w:val="006C186C"/>
    <w:rsid w:val="006C1AB6"/>
    <w:rsid w:val="006C2A75"/>
    <w:rsid w:val="006C2B8B"/>
    <w:rsid w:val="006C32BF"/>
    <w:rsid w:val="006C3C6E"/>
    <w:rsid w:val="006C3E07"/>
    <w:rsid w:val="006C422C"/>
    <w:rsid w:val="006C4BD6"/>
    <w:rsid w:val="006C4E27"/>
    <w:rsid w:val="006C5AE8"/>
    <w:rsid w:val="006C5EFA"/>
    <w:rsid w:val="006C67AC"/>
    <w:rsid w:val="006C686E"/>
    <w:rsid w:val="006C6A36"/>
    <w:rsid w:val="006C797B"/>
    <w:rsid w:val="006C7FBF"/>
    <w:rsid w:val="006D0D18"/>
    <w:rsid w:val="006D0D5B"/>
    <w:rsid w:val="006D2184"/>
    <w:rsid w:val="006D225B"/>
    <w:rsid w:val="006D3598"/>
    <w:rsid w:val="006D3742"/>
    <w:rsid w:val="006D3B0C"/>
    <w:rsid w:val="006D424A"/>
    <w:rsid w:val="006D43BD"/>
    <w:rsid w:val="006D4E92"/>
    <w:rsid w:val="006D6777"/>
    <w:rsid w:val="006D75BA"/>
    <w:rsid w:val="006E0073"/>
    <w:rsid w:val="006E01F4"/>
    <w:rsid w:val="006E196D"/>
    <w:rsid w:val="006E2EA1"/>
    <w:rsid w:val="006E4198"/>
    <w:rsid w:val="006E465B"/>
    <w:rsid w:val="006E48D5"/>
    <w:rsid w:val="006E4CC1"/>
    <w:rsid w:val="006E6312"/>
    <w:rsid w:val="006E67F8"/>
    <w:rsid w:val="006E6B9B"/>
    <w:rsid w:val="006E7774"/>
    <w:rsid w:val="006F0100"/>
    <w:rsid w:val="006F1C71"/>
    <w:rsid w:val="006F2C94"/>
    <w:rsid w:val="006F312D"/>
    <w:rsid w:val="006F422D"/>
    <w:rsid w:val="006F4635"/>
    <w:rsid w:val="006F48F5"/>
    <w:rsid w:val="006F4B22"/>
    <w:rsid w:val="006F4F83"/>
    <w:rsid w:val="006F666A"/>
    <w:rsid w:val="006F709F"/>
    <w:rsid w:val="006F7671"/>
    <w:rsid w:val="006F7B80"/>
    <w:rsid w:val="0070097F"/>
    <w:rsid w:val="00701068"/>
    <w:rsid w:val="0070157F"/>
    <w:rsid w:val="00701EEE"/>
    <w:rsid w:val="00702EE6"/>
    <w:rsid w:val="00703634"/>
    <w:rsid w:val="00703F1D"/>
    <w:rsid w:val="00704170"/>
    <w:rsid w:val="00704372"/>
    <w:rsid w:val="00704528"/>
    <w:rsid w:val="00704570"/>
    <w:rsid w:val="00705E3D"/>
    <w:rsid w:val="00706190"/>
    <w:rsid w:val="007078F2"/>
    <w:rsid w:val="0070794E"/>
    <w:rsid w:val="00707D16"/>
    <w:rsid w:val="0071023F"/>
    <w:rsid w:val="0071066F"/>
    <w:rsid w:val="007111E1"/>
    <w:rsid w:val="0071122E"/>
    <w:rsid w:val="00711BF5"/>
    <w:rsid w:val="0071216A"/>
    <w:rsid w:val="007123DD"/>
    <w:rsid w:val="00712C30"/>
    <w:rsid w:val="00713004"/>
    <w:rsid w:val="007130D2"/>
    <w:rsid w:val="0071339F"/>
    <w:rsid w:val="00713816"/>
    <w:rsid w:val="007139A5"/>
    <w:rsid w:val="00714E55"/>
    <w:rsid w:val="007153F9"/>
    <w:rsid w:val="007155F0"/>
    <w:rsid w:val="00715B3E"/>
    <w:rsid w:val="00715BA7"/>
    <w:rsid w:val="007160DC"/>
    <w:rsid w:val="00717361"/>
    <w:rsid w:val="00717CC8"/>
    <w:rsid w:val="007216EC"/>
    <w:rsid w:val="00721AF2"/>
    <w:rsid w:val="0072332E"/>
    <w:rsid w:val="007233CE"/>
    <w:rsid w:val="0072539E"/>
    <w:rsid w:val="00725FF3"/>
    <w:rsid w:val="00726E45"/>
    <w:rsid w:val="00727D1A"/>
    <w:rsid w:val="007301EC"/>
    <w:rsid w:val="00730253"/>
    <w:rsid w:val="007304F8"/>
    <w:rsid w:val="00732310"/>
    <w:rsid w:val="00732341"/>
    <w:rsid w:val="00732526"/>
    <w:rsid w:val="00732976"/>
    <w:rsid w:val="00732AAC"/>
    <w:rsid w:val="00733B99"/>
    <w:rsid w:val="00733C12"/>
    <w:rsid w:val="0073431D"/>
    <w:rsid w:val="00734CA9"/>
    <w:rsid w:val="0073643C"/>
    <w:rsid w:val="0073661C"/>
    <w:rsid w:val="007367E0"/>
    <w:rsid w:val="00736914"/>
    <w:rsid w:val="00737270"/>
    <w:rsid w:val="00737693"/>
    <w:rsid w:val="007376C1"/>
    <w:rsid w:val="00737756"/>
    <w:rsid w:val="0073794E"/>
    <w:rsid w:val="00737F95"/>
    <w:rsid w:val="00740249"/>
    <w:rsid w:val="0074078D"/>
    <w:rsid w:val="007408CE"/>
    <w:rsid w:val="00741FB8"/>
    <w:rsid w:val="00742751"/>
    <w:rsid w:val="00743B1A"/>
    <w:rsid w:val="00744044"/>
    <w:rsid w:val="00744500"/>
    <w:rsid w:val="0074452C"/>
    <w:rsid w:val="0074486B"/>
    <w:rsid w:val="007448B5"/>
    <w:rsid w:val="007449A0"/>
    <w:rsid w:val="00745FBA"/>
    <w:rsid w:val="00747A3B"/>
    <w:rsid w:val="00750944"/>
    <w:rsid w:val="0075097E"/>
    <w:rsid w:val="00750B26"/>
    <w:rsid w:val="00751124"/>
    <w:rsid w:val="0075122E"/>
    <w:rsid w:val="00751FFC"/>
    <w:rsid w:val="00752ECE"/>
    <w:rsid w:val="00752F89"/>
    <w:rsid w:val="00753901"/>
    <w:rsid w:val="00754DD9"/>
    <w:rsid w:val="0075505A"/>
    <w:rsid w:val="007558CC"/>
    <w:rsid w:val="00755B3C"/>
    <w:rsid w:val="007560EB"/>
    <w:rsid w:val="0075751A"/>
    <w:rsid w:val="00757BD0"/>
    <w:rsid w:val="007602AC"/>
    <w:rsid w:val="00760AEC"/>
    <w:rsid w:val="00761783"/>
    <w:rsid w:val="00761AF7"/>
    <w:rsid w:val="00761B08"/>
    <w:rsid w:val="00761B2D"/>
    <w:rsid w:val="00761E7B"/>
    <w:rsid w:val="00762021"/>
    <w:rsid w:val="00762681"/>
    <w:rsid w:val="007628FB"/>
    <w:rsid w:val="00763190"/>
    <w:rsid w:val="00764686"/>
    <w:rsid w:val="007648DD"/>
    <w:rsid w:val="00764C6E"/>
    <w:rsid w:val="00766C2C"/>
    <w:rsid w:val="00767D77"/>
    <w:rsid w:val="00770B8D"/>
    <w:rsid w:val="00770D46"/>
    <w:rsid w:val="00773176"/>
    <w:rsid w:val="007738E3"/>
    <w:rsid w:val="00773AED"/>
    <w:rsid w:val="00773D64"/>
    <w:rsid w:val="00774487"/>
    <w:rsid w:val="0077457D"/>
    <w:rsid w:val="00774B80"/>
    <w:rsid w:val="00776C93"/>
    <w:rsid w:val="00777C1E"/>
    <w:rsid w:val="007803C8"/>
    <w:rsid w:val="00780A5C"/>
    <w:rsid w:val="00782239"/>
    <w:rsid w:val="0078356A"/>
    <w:rsid w:val="00783666"/>
    <w:rsid w:val="00783D16"/>
    <w:rsid w:val="00783EBF"/>
    <w:rsid w:val="0078478B"/>
    <w:rsid w:val="00784E5D"/>
    <w:rsid w:val="00785157"/>
    <w:rsid w:val="007859B1"/>
    <w:rsid w:val="007866D0"/>
    <w:rsid w:val="00786A47"/>
    <w:rsid w:val="00786C4A"/>
    <w:rsid w:val="00786FF1"/>
    <w:rsid w:val="00787E55"/>
    <w:rsid w:val="0079082B"/>
    <w:rsid w:val="00790C7F"/>
    <w:rsid w:val="007915CB"/>
    <w:rsid w:val="00791997"/>
    <w:rsid w:val="00791EAE"/>
    <w:rsid w:val="00791F02"/>
    <w:rsid w:val="00792F6B"/>
    <w:rsid w:val="007942E2"/>
    <w:rsid w:val="00794616"/>
    <w:rsid w:val="00795E68"/>
    <w:rsid w:val="007971CC"/>
    <w:rsid w:val="0079724B"/>
    <w:rsid w:val="00797585"/>
    <w:rsid w:val="007A0421"/>
    <w:rsid w:val="007A0E94"/>
    <w:rsid w:val="007A1CFA"/>
    <w:rsid w:val="007A21E7"/>
    <w:rsid w:val="007A3AA6"/>
    <w:rsid w:val="007A41A0"/>
    <w:rsid w:val="007A4C1A"/>
    <w:rsid w:val="007A5E57"/>
    <w:rsid w:val="007A66DC"/>
    <w:rsid w:val="007A6A6D"/>
    <w:rsid w:val="007A6D07"/>
    <w:rsid w:val="007A7209"/>
    <w:rsid w:val="007A7A63"/>
    <w:rsid w:val="007A7AA8"/>
    <w:rsid w:val="007A7AFC"/>
    <w:rsid w:val="007A7C22"/>
    <w:rsid w:val="007B0BB2"/>
    <w:rsid w:val="007B0E81"/>
    <w:rsid w:val="007B42CA"/>
    <w:rsid w:val="007B4400"/>
    <w:rsid w:val="007B494F"/>
    <w:rsid w:val="007B4C47"/>
    <w:rsid w:val="007B5359"/>
    <w:rsid w:val="007B5D70"/>
    <w:rsid w:val="007B5F96"/>
    <w:rsid w:val="007B7876"/>
    <w:rsid w:val="007C0352"/>
    <w:rsid w:val="007C10A6"/>
    <w:rsid w:val="007C1404"/>
    <w:rsid w:val="007C1645"/>
    <w:rsid w:val="007C171D"/>
    <w:rsid w:val="007C294D"/>
    <w:rsid w:val="007C2FBD"/>
    <w:rsid w:val="007C4EE9"/>
    <w:rsid w:val="007C5186"/>
    <w:rsid w:val="007C5281"/>
    <w:rsid w:val="007C549B"/>
    <w:rsid w:val="007C6008"/>
    <w:rsid w:val="007C65F7"/>
    <w:rsid w:val="007C7A11"/>
    <w:rsid w:val="007C7FDB"/>
    <w:rsid w:val="007D0156"/>
    <w:rsid w:val="007D102E"/>
    <w:rsid w:val="007D103B"/>
    <w:rsid w:val="007D1069"/>
    <w:rsid w:val="007D117A"/>
    <w:rsid w:val="007D13B0"/>
    <w:rsid w:val="007D149A"/>
    <w:rsid w:val="007D222B"/>
    <w:rsid w:val="007D2C30"/>
    <w:rsid w:val="007D3042"/>
    <w:rsid w:val="007D3B87"/>
    <w:rsid w:val="007D3E43"/>
    <w:rsid w:val="007D3EC4"/>
    <w:rsid w:val="007D5777"/>
    <w:rsid w:val="007D5CFE"/>
    <w:rsid w:val="007D67B1"/>
    <w:rsid w:val="007D738B"/>
    <w:rsid w:val="007D79F3"/>
    <w:rsid w:val="007D7F8E"/>
    <w:rsid w:val="007E028C"/>
    <w:rsid w:val="007E0A4B"/>
    <w:rsid w:val="007E0D70"/>
    <w:rsid w:val="007E1C94"/>
    <w:rsid w:val="007E39DE"/>
    <w:rsid w:val="007E4733"/>
    <w:rsid w:val="007E4DB0"/>
    <w:rsid w:val="007E5642"/>
    <w:rsid w:val="007E60B9"/>
    <w:rsid w:val="007E740D"/>
    <w:rsid w:val="007E76D1"/>
    <w:rsid w:val="007F0620"/>
    <w:rsid w:val="007F0F18"/>
    <w:rsid w:val="007F1556"/>
    <w:rsid w:val="007F179D"/>
    <w:rsid w:val="007F2758"/>
    <w:rsid w:val="007F2C07"/>
    <w:rsid w:val="007F4354"/>
    <w:rsid w:val="007F5714"/>
    <w:rsid w:val="007F59F6"/>
    <w:rsid w:val="007F5BBC"/>
    <w:rsid w:val="007F5CBB"/>
    <w:rsid w:val="007F684A"/>
    <w:rsid w:val="007F6B99"/>
    <w:rsid w:val="007F75F1"/>
    <w:rsid w:val="007F7745"/>
    <w:rsid w:val="007F7BFF"/>
    <w:rsid w:val="007F7C42"/>
    <w:rsid w:val="00800B70"/>
    <w:rsid w:val="008011CB"/>
    <w:rsid w:val="00801425"/>
    <w:rsid w:val="0080193D"/>
    <w:rsid w:val="008019D9"/>
    <w:rsid w:val="0080309D"/>
    <w:rsid w:val="00804634"/>
    <w:rsid w:val="008046AC"/>
    <w:rsid w:val="008057FF"/>
    <w:rsid w:val="00805A2D"/>
    <w:rsid w:val="00806290"/>
    <w:rsid w:val="008063F2"/>
    <w:rsid w:val="00806B99"/>
    <w:rsid w:val="008070BE"/>
    <w:rsid w:val="00807B21"/>
    <w:rsid w:val="0081059B"/>
    <w:rsid w:val="00810999"/>
    <w:rsid w:val="00810EE8"/>
    <w:rsid w:val="008116A2"/>
    <w:rsid w:val="00811CC3"/>
    <w:rsid w:val="00812142"/>
    <w:rsid w:val="00812962"/>
    <w:rsid w:val="00812CFF"/>
    <w:rsid w:val="00813647"/>
    <w:rsid w:val="00813859"/>
    <w:rsid w:val="00816458"/>
    <w:rsid w:val="0081661D"/>
    <w:rsid w:val="00816655"/>
    <w:rsid w:val="00816948"/>
    <w:rsid w:val="008174C6"/>
    <w:rsid w:val="00820116"/>
    <w:rsid w:val="00820167"/>
    <w:rsid w:val="00820265"/>
    <w:rsid w:val="008207DC"/>
    <w:rsid w:val="00820DEA"/>
    <w:rsid w:val="00821705"/>
    <w:rsid w:val="00821867"/>
    <w:rsid w:val="008218C6"/>
    <w:rsid w:val="00823D08"/>
    <w:rsid w:val="00824B40"/>
    <w:rsid w:val="00824B84"/>
    <w:rsid w:val="008257A0"/>
    <w:rsid w:val="00825E01"/>
    <w:rsid w:val="00825FF1"/>
    <w:rsid w:val="008277FA"/>
    <w:rsid w:val="0083016B"/>
    <w:rsid w:val="008302F8"/>
    <w:rsid w:val="00830AF8"/>
    <w:rsid w:val="00830D60"/>
    <w:rsid w:val="0083132C"/>
    <w:rsid w:val="0083157E"/>
    <w:rsid w:val="00831703"/>
    <w:rsid w:val="00832416"/>
    <w:rsid w:val="00833AAB"/>
    <w:rsid w:val="00833ED8"/>
    <w:rsid w:val="008341F7"/>
    <w:rsid w:val="00834315"/>
    <w:rsid w:val="00834530"/>
    <w:rsid w:val="00834F9E"/>
    <w:rsid w:val="008377B6"/>
    <w:rsid w:val="008377DF"/>
    <w:rsid w:val="00837C0C"/>
    <w:rsid w:val="00840DFB"/>
    <w:rsid w:val="00841728"/>
    <w:rsid w:val="00841816"/>
    <w:rsid w:val="00842243"/>
    <w:rsid w:val="0084295F"/>
    <w:rsid w:val="00843418"/>
    <w:rsid w:val="008452AE"/>
    <w:rsid w:val="008454E5"/>
    <w:rsid w:val="0084559D"/>
    <w:rsid w:val="00845E12"/>
    <w:rsid w:val="008520E9"/>
    <w:rsid w:val="008521D8"/>
    <w:rsid w:val="00853AF3"/>
    <w:rsid w:val="00853E0C"/>
    <w:rsid w:val="00853EAB"/>
    <w:rsid w:val="00853F35"/>
    <w:rsid w:val="00855107"/>
    <w:rsid w:val="00855EF4"/>
    <w:rsid w:val="008566E4"/>
    <w:rsid w:val="00856839"/>
    <w:rsid w:val="00856A14"/>
    <w:rsid w:val="00856F02"/>
    <w:rsid w:val="008601E7"/>
    <w:rsid w:val="0086060A"/>
    <w:rsid w:val="00860AAC"/>
    <w:rsid w:val="00860B1E"/>
    <w:rsid w:val="00860E76"/>
    <w:rsid w:val="00861340"/>
    <w:rsid w:val="00862306"/>
    <w:rsid w:val="008627B5"/>
    <w:rsid w:val="008632B4"/>
    <w:rsid w:val="00863496"/>
    <w:rsid w:val="00863E7F"/>
    <w:rsid w:val="0086400A"/>
    <w:rsid w:val="008647BD"/>
    <w:rsid w:val="008649B9"/>
    <w:rsid w:val="00864F4D"/>
    <w:rsid w:val="008651DB"/>
    <w:rsid w:val="00866591"/>
    <w:rsid w:val="00866A36"/>
    <w:rsid w:val="00867490"/>
    <w:rsid w:val="00867DD2"/>
    <w:rsid w:val="00867E13"/>
    <w:rsid w:val="008704CF"/>
    <w:rsid w:val="00870B7C"/>
    <w:rsid w:val="008712E1"/>
    <w:rsid w:val="0087259A"/>
    <w:rsid w:val="008739A1"/>
    <w:rsid w:val="00873C89"/>
    <w:rsid w:val="00873E10"/>
    <w:rsid w:val="008742DD"/>
    <w:rsid w:val="008743F5"/>
    <w:rsid w:val="00874A2E"/>
    <w:rsid w:val="008753C5"/>
    <w:rsid w:val="00875469"/>
    <w:rsid w:val="00875D09"/>
    <w:rsid w:val="00877F17"/>
    <w:rsid w:val="00880C61"/>
    <w:rsid w:val="00881D0C"/>
    <w:rsid w:val="008825D6"/>
    <w:rsid w:val="00882CC3"/>
    <w:rsid w:val="00884E35"/>
    <w:rsid w:val="00885110"/>
    <w:rsid w:val="008853A5"/>
    <w:rsid w:val="00885DE2"/>
    <w:rsid w:val="008866EB"/>
    <w:rsid w:val="00886F30"/>
    <w:rsid w:val="00887123"/>
    <w:rsid w:val="00890022"/>
    <w:rsid w:val="00890452"/>
    <w:rsid w:val="00891490"/>
    <w:rsid w:val="00891881"/>
    <w:rsid w:val="00891B8F"/>
    <w:rsid w:val="00891F9B"/>
    <w:rsid w:val="0089251D"/>
    <w:rsid w:val="008926C2"/>
    <w:rsid w:val="0089294B"/>
    <w:rsid w:val="00892C59"/>
    <w:rsid w:val="00892E26"/>
    <w:rsid w:val="00893623"/>
    <w:rsid w:val="008939DA"/>
    <w:rsid w:val="00893C0A"/>
    <w:rsid w:val="00894527"/>
    <w:rsid w:val="00894774"/>
    <w:rsid w:val="00894D10"/>
    <w:rsid w:val="00895183"/>
    <w:rsid w:val="00895534"/>
    <w:rsid w:val="008965D6"/>
    <w:rsid w:val="008971E5"/>
    <w:rsid w:val="008979E1"/>
    <w:rsid w:val="008A003B"/>
    <w:rsid w:val="008A057F"/>
    <w:rsid w:val="008A3115"/>
    <w:rsid w:val="008A3D3D"/>
    <w:rsid w:val="008A3D3E"/>
    <w:rsid w:val="008A419E"/>
    <w:rsid w:val="008A41BC"/>
    <w:rsid w:val="008A421A"/>
    <w:rsid w:val="008A56EE"/>
    <w:rsid w:val="008A5EB9"/>
    <w:rsid w:val="008A6B33"/>
    <w:rsid w:val="008A71F5"/>
    <w:rsid w:val="008A7764"/>
    <w:rsid w:val="008A78D5"/>
    <w:rsid w:val="008A7971"/>
    <w:rsid w:val="008A79D2"/>
    <w:rsid w:val="008B01C7"/>
    <w:rsid w:val="008B26FF"/>
    <w:rsid w:val="008B2DFC"/>
    <w:rsid w:val="008B4D4B"/>
    <w:rsid w:val="008B4EAE"/>
    <w:rsid w:val="008B5D63"/>
    <w:rsid w:val="008B65DC"/>
    <w:rsid w:val="008B7063"/>
    <w:rsid w:val="008B7E77"/>
    <w:rsid w:val="008C11EE"/>
    <w:rsid w:val="008C21A7"/>
    <w:rsid w:val="008C26BD"/>
    <w:rsid w:val="008C30DA"/>
    <w:rsid w:val="008C4658"/>
    <w:rsid w:val="008C5277"/>
    <w:rsid w:val="008C72A9"/>
    <w:rsid w:val="008D0ED1"/>
    <w:rsid w:val="008D1F29"/>
    <w:rsid w:val="008D21ED"/>
    <w:rsid w:val="008D2D24"/>
    <w:rsid w:val="008D3AB8"/>
    <w:rsid w:val="008D3FD5"/>
    <w:rsid w:val="008D45F9"/>
    <w:rsid w:val="008D4E14"/>
    <w:rsid w:val="008D5138"/>
    <w:rsid w:val="008D54F4"/>
    <w:rsid w:val="008D6C38"/>
    <w:rsid w:val="008D7181"/>
    <w:rsid w:val="008D7865"/>
    <w:rsid w:val="008E1E70"/>
    <w:rsid w:val="008E2821"/>
    <w:rsid w:val="008E31CF"/>
    <w:rsid w:val="008E3949"/>
    <w:rsid w:val="008E6AD1"/>
    <w:rsid w:val="008E758C"/>
    <w:rsid w:val="008F06C7"/>
    <w:rsid w:val="008F1E5D"/>
    <w:rsid w:val="008F2661"/>
    <w:rsid w:val="008F2E56"/>
    <w:rsid w:val="008F37AD"/>
    <w:rsid w:val="008F3CD6"/>
    <w:rsid w:val="008F410F"/>
    <w:rsid w:val="008F47C9"/>
    <w:rsid w:val="008F491D"/>
    <w:rsid w:val="008F4925"/>
    <w:rsid w:val="008F4A94"/>
    <w:rsid w:val="008F5194"/>
    <w:rsid w:val="008F52C6"/>
    <w:rsid w:val="008F56DE"/>
    <w:rsid w:val="008F57B1"/>
    <w:rsid w:val="008F58A7"/>
    <w:rsid w:val="008F58DC"/>
    <w:rsid w:val="008F595C"/>
    <w:rsid w:val="008F5F1A"/>
    <w:rsid w:val="008F6382"/>
    <w:rsid w:val="008F727A"/>
    <w:rsid w:val="008F7B21"/>
    <w:rsid w:val="008F7B9D"/>
    <w:rsid w:val="008F7F45"/>
    <w:rsid w:val="0090051D"/>
    <w:rsid w:val="0090068B"/>
    <w:rsid w:val="00900A6D"/>
    <w:rsid w:val="00900F0C"/>
    <w:rsid w:val="00901178"/>
    <w:rsid w:val="0090118A"/>
    <w:rsid w:val="009013C2"/>
    <w:rsid w:val="00901A9C"/>
    <w:rsid w:val="00901AB7"/>
    <w:rsid w:val="00901C9F"/>
    <w:rsid w:val="00901F90"/>
    <w:rsid w:val="009027B8"/>
    <w:rsid w:val="00902895"/>
    <w:rsid w:val="009033D3"/>
    <w:rsid w:val="00903A56"/>
    <w:rsid w:val="009042E0"/>
    <w:rsid w:val="009044B9"/>
    <w:rsid w:val="009053F1"/>
    <w:rsid w:val="00905D83"/>
    <w:rsid w:val="00905EE6"/>
    <w:rsid w:val="00906236"/>
    <w:rsid w:val="00910739"/>
    <w:rsid w:val="00910786"/>
    <w:rsid w:val="00910992"/>
    <w:rsid w:val="00911214"/>
    <w:rsid w:val="009113A6"/>
    <w:rsid w:val="00911CB8"/>
    <w:rsid w:val="00912C60"/>
    <w:rsid w:val="00913B32"/>
    <w:rsid w:val="0091473B"/>
    <w:rsid w:val="00915076"/>
    <w:rsid w:val="00915687"/>
    <w:rsid w:val="00915B6E"/>
    <w:rsid w:val="00916084"/>
    <w:rsid w:val="009162D9"/>
    <w:rsid w:val="00916AE6"/>
    <w:rsid w:val="00916C23"/>
    <w:rsid w:val="0091714C"/>
    <w:rsid w:val="00917AC8"/>
    <w:rsid w:val="00921272"/>
    <w:rsid w:val="009215ED"/>
    <w:rsid w:val="00921A6D"/>
    <w:rsid w:val="00922608"/>
    <w:rsid w:val="00922DC8"/>
    <w:rsid w:val="00922F3E"/>
    <w:rsid w:val="0092321C"/>
    <w:rsid w:val="00924ACB"/>
    <w:rsid w:val="00924B25"/>
    <w:rsid w:val="00924F0D"/>
    <w:rsid w:val="009252C0"/>
    <w:rsid w:val="0092563F"/>
    <w:rsid w:val="00927E46"/>
    <w:rsid w:val="00930CF8"/>
    <w:rsid w:val="00931123"/>
    <w:rsid w:val="00931649"/>
    <w:rsid w:val="0093175E"/>
    <w:rsid w:val="00931D27"/>
    <w:rsid w:val="00931E4A"/>
    <w:rsid w:val="00932567"/>
    <w:rsid w:val="00933E7C"/>
    <w:rsid w:val="00935314"/>
    <w:rsid w:val="00936381"/>
    <w:rsid w:val="00937523"/>
    <w:rsid w:val="00937958"/>
    <w:rsid w:val="00937D3B"/>
    <w:rsid w:val="009406E6"/>
    <w:rsid w:val="009408DA"/>
    <w:rsid w:val="00941489"/>
    <w:rsid w:val="009416A4"/>
    <w:rsid w:val="00942428"/>
    <w:rsid w:val="0094290B"/>
    <w:rsid w:val="00942A08"/>
    <w:rsid w:val="009434AF"/>
    <w:rsid w:val="0094412D"/>
    <w:rsid w:val="00947429"/>
    <w:rsid w:val="00947772"/>
    <w:rsid w:val="00950668"/>
    <w:rsid w:val="009508FA"/>
    <w:rsid w:val="00950E94"/>
    <w:rsid w:val="00951336"/>
    <w:rsid w:val="00951819"/>
    <w:rsid w:val="00951AD3"/>
    <w:rsid w:val="00951B1E"/>
    <w:rsid w:val="00951D93"/>
    <w:rsid w:val="00951F18"/>
    <w:rsid w:val="009521EE"/>
    <w:rsid w:val="00952B07"/>
    <w:rsid w:val="00953617"/>
    <w:rsid w:val="00953A84"/>
    <w:rsid w:val="00954890"/>
    <w:rsid w:val="009550B9"/>
    <w:rsid w:val="00955516"/>
    <w:rsid w:val="009561A8"/>
    <w:rsid w:val="00957101"/>
    <w:rsid w:val="00957498"/>
    <w:rsid w:val="00957AF6"/>
    <w:rsid w:val="00960ACD"/>
    <w:rsid w:val="00960E73"/>
    <w:rsid w:val="009610E3"/>
    <w:rsid w:val="00961B96"/>
    <w:rsid w:val="00961F5C"/>
    <w:rsid w:val="00962B08"/>
    <w:rsid w:val="00962DF1"/>
    <w:rsid w:val="00962FAE"/>
    <w:rsid w:val="0096447B"/>
    <w:rsid w:val="0096472A"/>
    <w:rsid w:val="00964DE2"/>
    <w:rsid w:val="009651AE"/>
    <w:rsid w:val="009652AD"/>
    <w:rsid w:val="009653DD"/>
    <w:rsid w:val="00965BBE"/>
    <w:rsid w:val="00966175"/>
    <w:rsid w:val="009663D4"/>
    <w:rsid w:val="00966C9D"/>
    <w:rsid w:val="009671B0"/>
    <w:rsid w:val="009672BE"/>
    <w:rsid w:val="009717F5"/>
    <w:rsid w:val="009720F7"/>
    <w:rsid w:val="0097239A"/>
    <w:rsid w:val="0097288B"/>
    <w:rsid w:val="009728DC"/>
    <w:rsid w:val="00972C33"/>
    <w:rsid w:val="009730AC"/>
    <w:rsid w:val="0097342D"/>
    <w:rsid w:val="009742E9"/>
    <w:rsid w:val="00974981"/>
    <w:rsid w:val="00974D77"/>
    <w:rsid w:val="00976A00"/>
    <w:rsid w:val="0097752A"/>
    <w:rsid w:val="00977672"/>
    <w:rsid w:val="00977C55"/>
    <w:rsid w:val="00977D3B"/>
    <w:rsid w:val="00980002"/>
    <w:rsid w:val="00980554"/>
    <w:rsid w:val="009806DE"/>
    <w:rsid w:val="00980ED8"/>
    <w:rsid w:val="0098252F"/>
    <w:rsid w:val="00982F26"/>
    <w:rsid w:val="00983760"/>
    <w:rsid w:val="0098399D"/>
    <w:rsid w:val="00984813"/>
    <w:rsid w:val="00984A61"/>
    <w:rsid w:val="00984C26"/>
    <w:rsid w:val="00985CA7"/>
    <w:rsid w:val="00985E8F"/>
    <w:rsid w:val="00986CE3"/>
    <w:rsid w:val="0098702A"/>
    <w:rsid w:val="00987348"/>
    <w:rsid w:val="00987367"/>
    <w:rsid w:val="0098751D"/>
    <w:rsid w:val="009876BD"/>
    <w:rsid w:val="00987B6F"/>
    <w:rsid w:val="00987E33"/>
    <w:rsid w:val="009919A7"/>
    <w:rsid w:val="009923B8"/>
    <w:rsid w:val="00992B69"/>
    <w:rsid w:val="0099304D"/>
    <w:rsid w:val="00994613"/>
    <w:rsid w:val="00994F16"/>
    <w:rsid w:val="009953D5"/>
    <w:rsid w:val="009955E8"/>
    <w:rsid w:val="00995D0F"/>
    <w:rsid w:val="00996C39"/>
    <w:rsid w:val="00996DB5"/>
    <w:rsid w:val="00997D62"/>
    <w:rsid w:val="00997D9D"/>
    <w:rsid w:val="00997EC5"/>
    <w:rsid w:val="009A1222"/>
    <w:rsid w:val="009A1908"/>
    <w:rsid w:val="009A1BEB"/>
    <w:rsid w:val="009A25FC"/>
    <w:rsid w:val="009A3023"/>
    <w:rsid w:val="009A31B7"/>
    <w:rsid w:val="009A3950"/>
    <w:rsid w:val="009A3A2A"/>
    <w:rsid w:val="009A3DC6"/>
    <w:rsid w:val="009A4580"/>
    <w:rsid w:val="009A502A"/>
    <w:rsid w:val="009A509B"/>
    <w:rsid w:val="009A5941"/>
    <w:rsid w:val="009A64A9"/>
    <w:rsid w:val="009A7379"/>
    <w:rsid w:val="009A7DCC"/>
    <w:rsid w:val="009B01DD"/>
    <w:rsid w:val="009B03A3"/>
    <w:rsid w:val="009B22B5"/>
    <w:rsid w:val="009B2D61"/>
    <w:rsid w:val="009B3346"/>
    <w:rsid w:val="009B40F0"/>
    <w:rsid w:val="009B4691"/>
    <w:rsid w:val="009B4B8B"/>
    <w:rsid w:val="009B5EB6"/>
    <w:rsid w:val="009B5FD0"/>
    <w:rsid w:val="009B7B17"/>
    <w:rsid w:val="009C02A2"/>
    <w:rsid w:val="009C0BD1"/>
    <w:rsid w:val="009C185F"/>
    <w:rsid w:val="009C1C5A"/>
    <w:rsid w:val="009C204D"/>
    <w:rsid w:val="009C22B3"/>
    <w:rsid w:val="009C25C2"/>
    <w:rsid w:val="009C2B9F"/>
    <w:rsid w:val="009C2C9F"/>
    <w:rsid w:val="009C3095"/>
    <w:rsid w:val="009C3454"/>
    <w:rsid w:val="009C3622"/>
    <w:rsid w:val="009C3F4F"/>
    <w:rsid w:val="009C5464"/>
    <w:rsid w:val="009C79CB"/>
    <w:rsid w:val="009D01B6"/>
    <w:rsid w:val="009D0414"/>
    <w:rsid w:val="009D04A4"/>
    <w:rsid w:val="009D06BA"/>
    <w:rsid w:val="009D0984"/>
    <w:rsid w:val="009D0994"/>
    <w:rsid w:val="009D0B5A"/>
    <w:rsid w:val="009D40D8"/>
    <w:rsid w:val="009D4115"/>
    <w:rsid w:val="009D4D2B"/>
    <w:rsid w:val="009D6792"/>
    <w:rsid w:val="009D6CED"/>
    <w:rsid w:val="009D6DB9"/>
    <w:rsid w:val="009E06FA"/>
    <w:rsid w:val="009E0A87"/>
    <w:rsid w:val="009E0E18"/>
    <w:rsid w:val="009E1B53"/>
    <w:rsid w:val="009E1CD2"/>
    <w:rsid w:val="009E20C6"/>
    <w:rsid w:val="009E2503"/>
    <w:rsid w:val="009E3288"/>
    <w:rsid w:val="009E395F"/>
    <w:rsid w:val="009E3DEB"/>
    <w:rsid w:val="009E44A9"/>
    <w:rsid w:val="009E4D06"/>
    <w:rsid w:val="009E5B44"/>
    <w:rsid w:val="009E5C64"/>
    <w:rsid w:val="009F0AA8"/>
    <w:rsid w:val="009F0B1E"/>
    <w:rsid w:val="009F0D4F"/>
    <w:rsid w:val="009F12A8"/>
    <w:rsid w:val="009F2712"/>
    <w:rsid w:val="009F33D3"/>
    <w:rsid w:val="009F36E8"/>
    <w:rsid w:val="009F3DE3"/>
    <w:rsid w:val="009F49BC"/>
    <w:rsid w:val="009F5111"/>
    <w:rsid w:val="009F5672"/>
    <w:rsid w:val="009F56C8"/>
    <w:rsid w:val="009F59A0"/>
    <w:rsid w:val="009F59EF"/>
    <w:rsid w:val="009F6F14"/>
    <w:rsid w:val="009F719A"/>
    <w:rsid w:val="009F737E"/>
    <w:rsid w:val="009F745E"/>
    <w:rsid w:val="009F7574"/>
    <w:rsid w:val="00A00D29"/>
    <w:rsid w:val="00A00E49"/>
    <w:rsid w:val="00A014EC"/>
    <w:rsid w:val="00A023A3"/>
    <w:rsid w:val="00A031A5"/>
    <w:rsid w:val="00A03E90"/>
    <w:rsid w:val="00A04D1E"/>
    <w:rsid w:val="00A0582D"/>
    <w:rsid w:val="00A05D7E"/>
    <w:rsid w:val="00A0632D"/>
    <w:rsid w:val="00A06C66"/>
    <w:rsid w:val="00A06DCB"/>
    <w:rsid w:val="00A073F3"/>
    <w:rsid w:val="00A07548"/>
    <w:rsid w:val="00A07B4F"/>
    <w:rsid w:val="00A107A0"/>
    <w:rsid w:val="00A107E5"/>
    <w:rsid w:val="00A10E0C"/>
    <w:rsid w:val="00A10EC3"/>
    <w:rsid w:val="00A11500"/>
    <w:rsid w:val="00A11B88"/>
    <w:rsid w:val="00A12204"/>
    <w:rsid w:val="00A12430"/>
    <w:rsid w:val="00A12838"/>
    <w:rsid w:val="00A13422"/>
    <w:rsid w:val="00A139C1"/>
    <w:rsid w:val="00A1459E"/>
    <w:rsid w:val="00A14B94"/>
    <w:rsid w:val="00A15B3D"/>
    <w:rsid w:val="00A1608D"/>
    <w:rsid w:val="00A16145"/>
    <w:rsid w:val="00A1689D"/>
    <w:rsid w:val="00A1700E"/>
    <w:rsid w:val="00A200B6"/>
    <w:rsid w:val="00A22D05"/>
    <w:rsid w:val="00A233C7"/>
    <w:rsid w:val="00A23830"/>
    <w:rsid w:val="00A23ED0"/>
    <w:rsid w:val="00A241EB"/>
    <w:rsid w:val="00A249E5"/>
    <w:rsid w:val="00A24C42"/>
    <w:rsid w:val="00A259CB"/>
    <w:rsid w:val="00A268A5"/>
    <w:rsid w:val="00A26B80"/>
    <w:rsid w:val="00A26EEF"/>
    <w:rsid w:val="00A274A6"/>
    <w:rsid w:val="00A27A65"/>
    <w:rsid w:val="00A30551"/>
    <w:rsid w:val="00A30634"/>
    <w:rsid w:val="00A31072"/>
    <w:rsid w:val="00A31189"/>
    <w:rsid w:val="00A31659"/>
    <w:rsid w:val="00A31849"/>
    <w:rsid w:val="00A318E4"/>
    <w:rsid w:val="00A3219A"/>
    <w:rsid w:val="00A3296B"/>
    <w:rsid w:val="00A32AD7"/>
    <w:rsid w:val="00A331DA"/>
    <w:rsid w:val="00A33C38"/>
    <w:rsid w:val="00A33D5A"/>
    <w:rsid w:val="00A33DBB"/>
    <w:rsid w:val="00A33F73"/>
    <w:rsid w:val="00A34453"/>
    <w:rsid w:val="00A348C0"/>
    <w:rsid w:val="00A34E13"/>
    <w:rsid w:val="00A353EB"/>
    <w:rsid w:val="00A356E9"/>
    <w:rsid w:val="00A35928"/>
    <w:rsid w:val="00A35D2C"/>
    <w:rsid w:val="00A360CE"/>
    <w:rsid w:val="00A37E29"/>
    <w:rsid w:val="00A40345"/>
    <w:rsid w:val="00A41E53"/>
    <w:rsid w:val="00A41F4A"/>
    <w:rsid w:val="00A42D60"/>
    <w:rsid w:val="00A42F6B"/>
    <w:rsid w:val="00A43039"/>
    <w:rsid w:val="00A43E72"/>
    <w:rsid w:val="00A440A4"/>
    <w:rsid w:val="00A44C23"/>
    <w:rsid w:val="00A45458"/>
    <w:rsid w:val="00A459A7"/>
    <w:rsid w:val="00A46112"/>
    <w:rsid w:val="00A469DE"/>
    <w:rsid w:val="00A46BA3"/>
    <w:rsid w:val="00A46D80"/>
    <w:rsid w:val="00A47492"/>
    <w:rsid w:val="00A476EE"/>
    <w:rsid w:val="00A4787D"/>
    <w:rsid w:val="00A478C6"/>
    <w:rsid w:val="00A47F03"/>
    <w:rsid w:val="00A50168"/>
    <w:rsid w:val="00A503C0"/>
    <w:rsid w:val="00A50455"/>
    <w:rsid w:val="00A50FF4"/>
    <w:rsid w:val="00A51613"/>
    <w:rsid w:val="00A52194"/>
    <w:rsid w:val="00A521AB"/>
    <w:rsid w:val="00A54706"/>
    <w:rsid w:val="00A55D22"/>
    <w:rsid w:val="00A565DD"/>
    <w:rsid w:val="00A56615"/>
    <w:rsid w:val="00A566F3"/>
    <w:rsid w:val="00A56DFE"/>
    <w:rsid w:val="00A57DA6"/>
    <w:rsid w:val="00A57E84"/>
    <w:rsid w:val="00A6201D"/>
    <w:rsid w:val="00A6260C"/>
    <w:rsid w:val="00A62B65"/>
    <w:rsid w:val="00A63555"/>
    <w:rsid w:val="00A636C8"/>
    <w:rsid w:val="00A63D66"/>
    <w:rsid w:val="00A64E6D"/>
    <w:rsid w:val="00A65F30"/>
    <w:rsid w:val="00A66783"/>
    <w:rsid w:val="00A66836"/>
    <w:rsid w:val="00A66933"/>
    <w:rsid w:val="00A7004E"/>
    <w:rsid w:val="00A73CE9"/>
    <w:rsid w:val="00A7489A"/>
    <w:rsid w:val="00A76034"/>
    <w:rsid w:val="00A7617E"/>
    <w:rsid w:val="00A76875"/>
    <w:rsid w:val="00A77132"/>
    <w:rsid w:val="00A771A5"/>
    <w:rsid w:val="00A77799"/>
    <w:rsid w:val="00A77F50"/>
    <w:rsid w:val="00A8061D"/>
    <w:rsid w:val="00A810B4"/>
    <w:rsid w:val="00A81102"/>
    <w:rsid w:val="00A8178A"/>
    <w:rsid w:val="00A81CE9"/>
    <w:rsid w:val="00A81E00"/>
    <w:rsid w:val="00A82A86"/>
    <w:rsid w:val="00A82F3D"/>
    <w:rsid w:val="00A837DF"/>
    <w:rsid w:val="00A83CC8"/>
    <w:rsid w:val="00A842FB"/>
    <w:rsid w:val="00A84301"/>
    <w:rsid w:val="00A8472C"/>
    <w:rsid w:val="00A85641"/>
    <w:rsid w:val="00A85917"/>
    <w:rsid w:val="00A85A08"/>
    <w:rsid w:val="00A85BF0"/>
    <w:rsid w:val="00A85DCB"/>
    <w:rsid w:val="00A86404"/>
    <w:rsid w:val="00A87287"/>
    <w:rsid w:val="00A876A2"/>
    <w:rsid w:val="00A90B23"/>
    <w:rsid w:val="00A91618"/>
    <w:rsid w:val="00A91CD7"/>
    <w:rsid w:val="00A92FAD"/>
    <w:rsid w:val="00A93392"/>
    <w:rsid w:val="00A93979"/>
    <w:rsid w:val="00A942BB"/>
    <w:rsid w:val="00A94A5A"/>
    <w:rsid w:val="00A94FD2"/>
    <w:rsid w:val="00A951B0"/>
    <w:rsid w:val="00A95567"/>
    <w:rsid w:val="00AA02FC"/>
    <w:rsid w:val="00AA0A46"/>
    <w:rsid w:val="00AA10A9"/>
    <w:rsid w:val="00AA1827"/>
    <w:rsid w:val="00AA1BDC"/>
    <w:rsid w:val="00AA20FE"/>
    <w:rsid w:val="00AA2ABC"/>
    <w:rsid w:val="00AA2CA9"/>
    <w:rsid w:val="00AA3411"/>
    <w:rsid w:val="00AA3456"/>
    <w:rsid w:val="00AA3E21"/>
    <w:rsid w:val="00AA3FCA"/>
    <w:rsid w:val="00AA5193"/>
    <w:rsid w:val="00AA644E"/>
    <w:rsid w:val="00AA65D7"/>
    <w:rsid w:val="00AA6C49"/>
    <w:rsid w:val="00AA6DEC"/>
    <w:rsid w:val="00AA71BF"/>
    <w:rsid w:val="00AA73F5"/>
    <w:rsid w:val="00AA740F"/>
    <w:rsid w:val="00AA74CA"/>
    <w:rsid w:val="00AA7D24"/>
    <w:rsid w:val="00AB0317"/>
    <w:rsid w:val="00AB0FEF"/>
    <w:rsid w:val="00AB19FE"/>
    <w:rsid w:val="00AB28AB"/>
    <w:rsid w:val="00AB2EA6"/>
    <w:rsid w:val="00AB34FF"/>
    <w:rsid w:val="00AB3716"/>
    <w:rsid w:val="00AB4A96"/>
    <w:rsid w:val="00AB4C19"/>
    <w:rsid w:val="00AB5F57"/>
    <w:rsid w:val="00AB6F7F"/>
    <w:rsid w:val="00AB7529"/>
    <w:rsid w:val="00AC0EE9"/>
    <w:rsid w:val="00AC0F1A"/>
    <w:rsid w:val="00AC13BA"/>
    <w:rsid w:val="00AC156E"/>
    <w:rsid w:val="00AC1A02"/>
    <w:rsid w:val="00AC300E"/>
    <w:rsid w:val="00AC3A4A"/>
    <w:rsid w:val="00AC3E0A"/>
    <w:rsid w:val="00AC4F83"/>
    <w:rsid w:val="00AC555C"/>
    <w:rsid w:val="00AC588D"/>
    <w:rsid w:val="00AC5893"/>
    <w:rsid w:val="00AC6273"/>
    <w:rsid w:val="00AC650D"/>
    <w:rsid w:val="00AC703C"/>
    <w:rsid w:val="00AC79B7"/>
    <w:rsid w:val="00AD0B35"/>
    <w:rsid w:val="00AD0C5B"/>
    <w:rsid w:val="00AD1D6E"/>
    <w:rsid w:val="00AD3470"/>
    <w:rsid w:val="00AD38C9"/>
    <w:rsid w:val="00AD3923"/>
    <w:rsid w:val="00AD4419"/>
    <w:rsid w:val="00AD4762"/>
    <w:rsid w:val="00AD489A"/>
    <w:rsid w:val="00AD57E7"/>
    <w:rsid w:val="00AD5B3A"/>
    <w:rsid w:val="00AD6363"/>
    <w:rsid w:val="00AD6442"/>
    <w:rsid w:val="00AD656A"/>
    <w:rsid w:val="00AD6CD0"/>
    <w:rsid w:val="00AD7481"/>
    <w:rsid w:val="00AD766A"/>
    <w:rsid w:val="00AE03FF"/>
    <w:rsid w:val="00AE0D6D"/>
    <w:rsid w:val="00AE18E6"/>
    <w:rsid w:val="00AE2425"/>
    <w:rsid w:val="00AE2652"/>
    <w:rsid w:val="00AE3828"/>
    <w:rsid w:val="00AE3B7E"/>
    <w:rsid w:val="00AE3F9C"/>
    <w:rsid w:val="00AE4676"/>
    <w:rsid w:val="00AE6330"/>
    <w:rsid w:val="00AE6BA9"/>
    <w:rsid w:val="00AE6D63"/>
    <w:rsid w:val="00AE71BB"/>
    <w:rsid w:val="00AF0544"/>
    <w:rsid w:val="00AF0DD1"/>
    <w:rsid w:val="00AF134A"/>
    <w:rsid w:val="00AF1A16"/>
    <w:rsid w:val="00AF1A25"/>
    <w:rsid w:val="00AF1B31"/>
    <w:rsid w:val="00AF1FEA"/>
    <w:rsid w:val="00AF2CF0"/>
    <w:rsid w:val="00AF3A21"/>
    <w:rsid w:val="00AF4F66"/>
    <w:rsid w:val="00AF4F8E"/>
    <w:rsid w:val="00AF521E"/>
    <w:rsid w:val="00AF52E3"/>
    <w:rsid w:val="00AF5807"/>
    <w:rsid w:val="00AF59F3"/>
    <w:rsid w:val="00AF6037"/>
    <w:rsid w:val="00AF61AF"/>
    <w:rsid w:val="00AF7302"/>
    <w:rsid w:val="00AF7710"/>
    <w:rsid w:val="00AF786F"/>
    <w:rsid w:val="00B003FD"/>
    <w:rsid w:val="00B00F98"/>
    <w:rsid w:val="00B014F2"/>
    <w:rsid w:val="00B0151B"/>
    <w:rsid w:val="00B01889"/>
    <w:rsid w:val="00B027C7"/>
    <w:rsid w:val="00B03346"/>
    <w:rsid w:val="00B048F4"/>
    <w:rsid w:val="00B05121"/>
    <w:rsid w:val="00B051AA"/>
    <w:rsid w:val="00B06971"/>
    <w:rsid w:val="00B06ADB"/>
    <w:rsid w:val="00B10F38"/>
    <w:rsid w:val="00B13699"/>
    <w:rsid w:val="00B13AE7"/>
    <w:rsid w:val="00B13F56"/>
    <w:rsid w:val="00B142FB"/>
    <w:rsid w:val="00B143E2"/>
    <w:rsid w:val="00B14558"/>
    <w:rsid w:val="00B151FA"/>
    <w:rsid w:val="00B156FB"/>
    <w:rsid w:val="00B167ED"/>
    <w:rsid w:val="00B16D4F"/>
    <w:rsid w:val="00B16F6F"/>
    <w:rsid w:val="00B20819"/>
    <w:rsid w:val="00B20BB2"/>
    <w:rsid w:val="00B20C83"/>
    <w:rsid w:val="00B2132B"/>
    <w:rsid w:val="00B213F3"/>
    <w:rsid w:val="00B21A68"/>
    <w:rsid w:val="00B22358"/>
    <w:rsid w:val="00B22364"/>
    <w:rsid w:val="00B2250E"/>
    <w:rsid w:val="00B229EB"/>
    <w:rsid w:val="00B22B9C"/>
    <w:rsid w:val="00B22EB5"/>
    <w:rsid w:val="00B23856"/>
    <w:rsid w:val="00B238DE"/>
    <w:rsid w:val="00B24378"/>
    <w:rsid w:val="00B24708"/>
    <w:rsid w:val="00B24B50"/>
    <w:rsid w:val="00B250EC"/>
    <w:rsid w:val="00B2535C"/>
    <w:rsid w:val="00B26004"/>
    <w:rsid w:val="00B267BC"/>
    <w:rsid w:val="00B279BC"/>
    <w:rsid w:val="00B309A2"/>
    <w:rsid w:val="00B30AAE"/>
    <w:rsid w:val="00B30B49"/>
    <w:rsid w:val="00B30CBA"/>
    <w:rsid w:val="00B31C19"/>
    <w:rsid w:val="00B320FD"/>
    <w:rsid w:val="00B3281A"/>
    <w:rsid w:val="00B32DAE"/>
    <w:rsid w:val="00B32DC8"/>
    <w:rsid w:val="00B338FB"/>
    <w:rsid w:val="00B33C66"/>
    <w:rsid w:val="00B33D7D"/>
    <w:rsid w:val="00B3588A"/>
    <w:rsid w:val="00B35B8A"/>
    <w:rsid w:val="00B3605B"/>
    <w:rsid w:val="00B36D30"/>
    <w:rsid w:val="00B37A77"/>
    <w:rsid w:val="00B37AA1"/>
    <w:rsid w:val="00B40C9F"/>
    <w:rsid w:val="00B41063"/>
    <w:rsid w:val="00B420AF"/>
    <w:rsid w:val="00B425BB"/>
    <w:rsid w:val="00B42CDA"/>
    <w:rsid w:val="00B431AC"/>
    <w:rsid w:val="00B44A5A"/>
    <w:rsid w:val="00B452C6"/>
    <w:rsid w:val="00B455C3"/>
    <w:rsid w:val="00B4584B"/>
    <w:rsid w:val="00B45A17"/>
    <w:rsid w:val="00B45F2E"/>
    <w:rsid w:val="00B4635D"/>
    <w:rsid w:val="00B46446"/>
    <w:rsid w:val="00B46D8D"/>
    <w:rsid w:val="00B506D6"/>
    <w:rsid w:val="00B516FD"/>
    <w:rsid w:val="00B51A8A"/>
    <w:rsid w:val="00B51B28"/>
    <w:rsid w:val="00B5209B"/>
    <w:rsid w:val="00B520F1"/>
    <w:rsid w:val="00B521D4"/>
    <w:rsid w:val="00B523E4"/>
    <w:rsid w:val="00B52CAB"/>
    <w:rsid w:val="00B54322"/>
    <w:rsid w:val="00B54AE2"/>
    <w:rsid w:val="00B54D4E"/>
    <w:rsid w:val="00B5510C"/>
    <w:rsid w:val="00B55F57"/>
    <w:rsid w:val="00B5643A"/>
    <w:rsid w:val="00B5684E"/>
    <w:rsid w:val="00B56909"/>
    <w:rsid w:val="00B56C9F"/>
    <w:rsid w:val="00B57115"/>
    <w:rsid w:val="00B5741D"/>
    <w:rsid w:val="00B57959"/>
    <w:rsid w:val="00B579D3"/>
    <w:rsid w:val="00B60229"/>
    <w:rsid w:val="00B605D1"/>
    <w:rsid w:val="00B60C85"/>
    <w:rsid w:val="00B60F77"/>
    <w:rsid w:val="00B61503"/>
    <w:rsid w:val="00B61BCC"/>
    <w:rsid w:val="00B61E93"/>
    <w:rsid w:val="00B6252E"/>
    <w:rsid w:val="00B625CE"/>
    <w:rsid w:val="00B62CBE"/>
    <w:rsid w:val="00B645F9"/>
    <w:rsid w:val="00B647B3"/>
    <w:rsid w:val="00B64AE5"/>
    <w:rsid w:val="00B65D79"/>
    <w:rsid w:val="00B66343"/>
    <w:rsid w:val="00B66C4E"/>
    <w:rsid w:val="00B6786C"/>
    <w:rsid w:val="00B678E2"/>
    <w:rsid w:val="00B67D0A"/>
    <w:rsid w:val="00B67EE1"/>
    <w:rsid w:val="00B70BA1"/>
    <w:rsid w:val="00B71140"/>
    <w:rsid w:val="00B7185D"/>
    <w:rsid w:val="00B71A84"/>
    <w:rsid w:val="00B7224C"/>
    <w:rsid w:val="00B723A6"/>
    <w:rsid w:val="00B726B8"/>
    <w:rsid w:val="00B72B3B"/>
    <w:rsid w:val="00B7484C"/>
    <w:rsid w:val="00B74EF2"/>
    <w:rsid w:val="00B75373"/>
    <w:rsid w:val="00B75375"/>
    <w:rsid w:val="00B75783"/>
    <w:rsid w:val="00B759B1"/>
    <w:rsid w:val="00B75F32"/>
    <w:rsid w:val="00B77067"/>
    <w:rsid w:val="00B77F5C"/>
    <w:rsid w:val="00B77F7D"/>
    <w:rsid w:val="00B800C5"/>
    <w:rsid w:val="00B81C96"/>
    <w:rsid w:val="00B82392"/>
    <w:rsid w:val="00B82518"/>
    <w:rsid w:val="00B82A0E"/>
    <w:rsid w:val="00B83384"/>
    <w:rsid w:val="00B83466"/>
    <w:rsid w:val="00B8423F"/>
    <w:rsid w:val="00B84F09"/>
    <w:rsid w:val="00B84F6D"/>
    <w:rsid w:val="00B85540"/>
    <w:rsid w:val="00B860A8"/>
    <w:rsid w:val="00B862C3"/>
    <w:rsid w:val="00B866ED"/>
    <w:rsid w:val="00B86B0D"/>
    <w:rsid w:val="00B86F23"/>
    <w:rsid w:val="00B87887"/>
    <w:rsid w:val="00B9068D"/>
    <w:rsid w:val="00B907F4"/>
    <w:rsid w:val="00B90BD1"/>
    <w:rsid w:val="00B914C7"/>
    <w:rsid w:val="00B924D8"/>
    <w:rsid w:val="00B9270D"/>
    <w:rsid w:val="00B92C0F"/>
    <w:rsid w:val="00B9473B"/>
    <w:rsid w:val="00B94CD4"/>
    <w:rsid w:val="00B9593D"/>
    <w:rsid w:val="00B965B7"/>
    <w:rsid w:val="00B9699D"/>
    <w:rsid w:val="00B96F4B"/>
    <w:rsid w:val="00B970AC"/>
    <w:rsid w:val="00B9716E"/>
    <w:rsid w:val="00B974F0"/>
    <w:rsid w:val="00B97D45"/>
    <w:rsid w:val="00BA0A90"/>
    <w:rsid w:val="00BA13C8"/>
    <w:rsid w:val="00BA188C"/>
    <w:rsid w:val="00BA21B4"/>
    <w:rsid w:val="00BA5118"/>
    <w:rsid w:val="00BA638A"/>
    <w:rsid w:val="00BA6832"/>
    <w:rsid w:val="00BA6B57"/>
    <w:rsid w:val="00BA73A7"/>
    <w:rsid w:val="00BB018C"/>
    <w:rsid w:val="00BB0AF0"/>
    <w:rsid w:val="00BB180E"/>
    <w:rsid w:val="00BB2132"/>
    <w:rsid w:val="00BB2FF3"/>
    <w:rsid w:val="00BB4197"/>
    <w:rsid w:val="00BB4634"/>
    <w:rsid w:val="00BB61C8"/>
    <w:rsid w:val="00BB655D"/>
    <w:rsid w:val="00BB6655"/>
    <w:rsid w:val="00BB6B77"/>
    <w:rsid w:val="00BB712E"/>
    <w:rsid w:val="00BB738C"/>
    <w:rsid w:val="00BC1FB7"/>
    <w:rsid w:val="00BC2AD8"/>
    <w:rsid w:val="00BC32B1"/>
    <w:rsid w:val="00BC36F6"/>
    <w:rsid w:val="00BC393A"/>
    <w:rsid w:val="00BC44B0"/>
    <w:rsid w:val="00BC4A70"/>
    <w:rsid w:val="00BC5ECD"/>
    <w:rsid w:val="00BC661C"/>
    <w:rsid w:val="00BC6FF8"/>
    <w:rsid w:val="00BC74CE"/>
    <w:rsid w:val="00BD0375"/>
    <w:rsid w:val="00BD0584"/>
    <w:rsid w:val="00BD0C81"/>
    <w:rsid w:val="00BD1509"/>
    <w:rsid w:val="00BD1889"/>
    <w:rsid w:val="00BD1C12"/>
    <w:rsid w:val="00BD2259"/>
    <w:rsid w:val="00BD23D8"/>
    <w:rsid w:val="00BD295B"/>
    <w:rsid w:val="00BD33CF"/>
    <w:rsid w:val="00BD3986"/>
    <w:rsid w:val="00BD4006"/>
    <w:rsid w:val="00BD44CB"/>
    <w:rsid w:val="00BD4A8D"/>
    <w:rsid w:val="00BD5CA8"/>
    <w:rsid w:val="00BD613D"/>
    <w:rsid w:val="00BD6483"/>
    <w:rsid w:val="00BD65CE"/>
    <w:rsid w:val="00BD67DB"/>
    <w:rsid w:val="00BD7051"/>
    <w:rsid w:val="00BD7DA9"/>
    <w:rsid w:val="00BE0FCA"/>
    <w:rsid w:val="00BE0FF4"/>
    <w:rsid w:val="00BE1400"/>
    <w:rsid w:val="00BE1625"/>
    <w:rsid w:val="00BE1BDD"/>
    <w:rsid w:val="00BE289E"/>
    <w:rsid w:val="00BE2F42"/>
    <w:rsid w:val="00BE3721"/>
    <w:rsid w:val="00BE39DC"/>
    <w:rsid w:val="00BE466A"/>
    <w:rsid w:val="00BE532D"/>
    <w:rsid w:val="00BE56BA"/>
    <w:rsid w:val="00BE755F"/>
    <w:rsid w:val="00BE7D01"/>
    <w:rsid w:val="00BF031F"/>
    <w:rsid w:val="00BF1075"/>
    <w:rsid w:val="00BF18DE"/>
    <w:rsid w:val="00BF1930"/>
    <w:rsid w:val="00BF220A"/>
    <w:rsid w:val="00BF3165"/>
    <w:rsid w:val="00BF3D7F"/>
    <w:rsid w:val="00BF4150"/>
    <w:rsid w:val="00BF574F"/>
    <w:rsid w:val="00BF5775"/>
    <w:rsid w:val="00BF5A60"/>
    <w:rsid w:val="00BF5C55"/>
    <w:rsid w:val="00BF639E"/>
    <w:rsid w:val="00BF64F4"/>
    <w:rsid w:val="00BF75E2"/>
    <w:rsid w:val="00BF7807"/>
    <w:rsid w:val="00C00642"/>
    <w:rsid w:val="00C00919"/>
    <w:rsid w:val="00C01172"/>
    <w:rsid w:val="00C0127F"/>
    <w:rsid w:val="00C01500"/>
    <w:rsid w:val="00C01813"/>
    <w:rsid w:val="00C01A58"/>
    <w:rsid w:val="00C02B3B"/>
    <w:rsid w:val="00C03147"/>
    <w:rsid w:val="00C03418"/>
    <w:rsid w:val="00C0439D"/>
    <w:rsid w:val="00C04C16"/>
    <w:rsid w:val="00C05C1E"/>
    <w:rsid w:val="00C06286"/>
    <w:rsid w:val="00C0670C"/>
    <w:rsid w:val="00C0688D"/>
    <w:rsid w:val="00C06B59"/>
    <w:rsid w:val="00C071E2"/>
    <w:rsid w:val="00C07820"/>
    <w:rsid w:val="00C10352"/>
    <w:rsid w:val="00C10C0D"/>
    <w:rsid w:val="00C110B2"/>
    <w:rsid w:val="00C11355"/>
    <w:rsid w:val="00C11902"/>
    <w:rsid w:val="00C1247B"/>
    <w:rsid w:val="00C128FE"/>
    <w:rsid w:val="00C13135"/>
    <w:rsid w:val="00C1337C"/>
    <w:rsid w:val="00C13617"/>
    <w:rsid w:val="00C13C74"/>
    <w:rsid w:val="00C15368"/>
    <w:rsid w:val="00C16DAF"/>
    <w:rsid w:val="00C17218"/>
    <w:rsid w:val="00C17B22"/>
    <w:rsid w:val="00C17DAC"/>
    <w:rsid w:val="00C204C8"/>
    <w:rsid w:val="00C21853"/>
    <w:rsid w:val="00C22B39"/>
    <w:rsid w:val="00C22FD8"/>
    <w:rsid w:val="00C232CC"/>
    <w:rsid w:val="00C24A1F"/>
    <w:rsid w:val="00C24D87"/>
    <w:rsid w:val="00C24D99"/>
    <w:rsid w:val="00C25E52"/>
    <w:rsid w:val="00C26101"/>
    <w:rsid w:val="00C2664D"/>
    <w:rsid w:val="00C267C0"/>
    <w:rsid w:val="00C26F03"/>
    <w:rsid w:val="00C2704B"/>
    <w:rsid w:val="00C27FF0"/>
    <w:rsid w:val="00C3011D"/>
    <w:rsid w:val="00C306D7"/>
    <w:rsid w:val="00C312C5"/>
    <w:rsid w:val="00C31643"/>
    <w:rsid w:val="00C31A55"/>
    <w:rsid w:val="00C31BD4"/>
    <w:rsid w:val="00C32476"/>
    <w:rsid w:val="00C3257F"/>
    <w:rsid w:val="00C348A6"/>
    <w:rsid w:val="00C355A3"/>
    <w:rsid w:val="00C35739"/>
    <w:rsid w:val="00C371CD"/>
    <w:rsid w:val="00C37CEA"/>
    <w:rsid w:val="00C40395"/>
    <w:rsid w:val="00C416F2"/>
    <w:rsid w:val="00C42017"/>
    <w:rsid w:val="00C4319A"/>
    <w:rsid w:val="00C441FF"/>
    <w:rsid w:val="00C4465B"/>
    <w:rsid w:val="00C44E54"/>
    <w:rsid w:val="00C45444"/>
    <w:rsid w:val="00C455B1"/>
    <w:rsid w:val="00C45F3D"/>
    <w:rsid w:val="00C469F5"/>
    <w:rsid w:val="00C471D2"/>
    <w:rsid w:val="00C4727A"/>
    <w:rsid w:val="00C47699"/>
    <w:rsid w:val="00C477B1"/>
    <w:rsid w:val="00C50024"/>
    <w:rsid w:val="00C505FC"/>
    <w:rsid w:val="00C51342"/>
    <w:rsid w:val="00C521D3"/>
    <w:rsid w:val="00C52E67"/>
    <w:rsid w:val="00C52E74"/>
    <w:rsid w:val="00C535C3"/>
    <w:rsid w:val="00C540EE"/>
    <w:rsid w:val="00C542AB"/>
    <w:rsid w:val="00C54E68"/>
    <w:rsid w:val="00C55E9D"/>
    <w:rsid w:val="00C57085"/>
    <w:rsid w:val="00C57102"/>
    <w:rsid w:val="00C57A82"/>
    <w:rsid w:val="00C57F61"/>
    <w:rsid w:val="00C6178B"/>
    <w:rsid w:val="00C625B5"/>
    <w:rsid w:val="00C6320D"/>
    <w:rsid w:val="00C63CB0"/>
    <w:rsid w:val="00C654B7"/>
    <w:rsid w:val="00C65EF7"/>
    <w:rsid w:val="00C66C44"/>
    <w:rsid w:val="00C66C91"/>
    <w:rsid w:val="00C67CDE"/>
    <w:rsid w:val="00C67D2F"/>
    <w:rsid w:val="00C708DC"/>
    <w:rsid w:val="00C709FB"/>
    <w:rsid w:val="00C70F9E"/>
    <w:rsid w:val="00C7115C"/>
    <w:rsid w:val="00C71C19"/>
    <w:rsid w:val="00C735C0"/>
    <w:rsid w:val="00C74295"/>
    <w:rsid w:val="00C745F9"/>
    <w:rsid w:val="00C74803"/>
    <w:rsid w:val="00C74B0C"/>
    <w:rsid w:val="00C805D5"/>
    <w:rsid w:val="00C80DE7"/>
    <w:rsid w:val="00C80EDF"/>
    <w:rsid w:val="00C8150C"/>
    <w:rsid w:val="00C81556"/>
    <w:rsid w:val="00C8193C"/>
    <w:rsid w:val="00C81992"/>
    <w:rsid w:val="00C82232"/>
    <w:rsid w:val="00C8325A"/>
    <w:rsid w:val="00C83635"/>
    <w:rsid w:val="00C83AE0"/>
    <w:rsid w:val="00C83C68"/>
    <w:rsid w:val="00C8411E"/>
    <w:rsid w:val="00C84342"/>
    <w:rsid w:val="00C84C7D"/>
    <w:rsid w:val="00C86814"/>
    <w:rsid w:val="00C868D6"/>
    <w:rsid w:val="00C86981"/>
    <w:rsid w:val="00C86C5D"/>
    <w:rsid w:val="00C87F53"/>
    <w:rsid w:val="00C90039"/>
    <w:rsid w:val="00C92195"/>
    <w:rsid w:val="00C922E7"/>
    <w:rsid w:val="00C92E1F"/>
    <w:rsid w:val="00C93184"/>
    <w:rsid w:val="00C931E4"/>
    <w:rsid w:val="00C934FA"/>
    <w:rsid w:val="00C939C9"/>
    <w:rsid w:val="00C93B3D"/>
    <w:rsid w:val="00C93E21"/>
    <w:rsid w:val="00C9409C"/>
    <w:rsid w:val="00C9492D"/>
    <w:rsid w:val="00C949FC"/>
    <w:rsid w:val="00C9545A"/>
    <w:rsid w:val="00C95C9B"/>
    <w:rsid w:val="00C960E8"/>
    <w:rsid w:val="00C962EB"/>
    <w:rsid w:val="00C966B5"/>
    <w:rsid w:val="00C96936"/>
    <w:rsid w:val="00C9774D"/>
    <w:rsid w:val="00CA1AA2"/>
    <w:rsid w:val="00CA202C"/>
    <w:rsid w:val="00CA271A"/>
    <w:rsid w:val="00CA2837"/>
    <w:rsid w:val="00CA3BFA"/>
    <w:rsid w:val="00CA4311"/>
    <w:rsid w:val="00CA4322"/>
    <w:rsid w:val="00CA5CA4"/>
    <w:rsid w:val="00CA619F"/>
    <w:rsid w:val="00CA64DD"/>
    <w:rsid w:val="00CA6A8B"/>
    <w:rsid w:val="00CA6AA2"/>
    <w:rsid w:val="00CA78DD"/>
    <w:rsid w:val="00CA7EAA"/>
    <w:rsid w:val="00CB06D2"/>
    <w:rsid w:val="00CB1916"/>
    <w:rsid w:val="00CB1A70"/>
    <w:rsid w:val="00CB3406"/>
    <w:rsid w:val="00CB3793"/>
    <w:rsid w:val="00CB37B0"/>
    <w:rsid w:val="00CB37B7"/>
    <w:rsid w:val="00CB3D56"/>
    <w:rsid w:val="00CB44FE"/>
    <w:rsid w:val="00CB56CF"/>
    <w:rsid w:val="00CB60CA"/>
    <w:rsid w:val="00CB64DD"/>
    <w:rsid w:val="00CB6C95"/>
    <w:rsid w:val="00CB6D1E"/>
    <w:rsid w:val="00CB71C8"/>
    <w:rsid w:val="00CB73E4"/>
    <w:rsid w:val="00CB78AC"/>
    <w:rsid w:val="00CC02EC"/>
    <w:rsid w:val="00CC0CF7"/>
    <w:rsid w:val="00CC0FDC"/>
    <w:rsid w:val="00CC3A7F"/>
    <w:rsid w:val="00CC42E8"/>
    <w:rsid w:val="00CC4937"/>
    <w:rsid w:val="00CC61A0"/>
    <w:rsid w:val="00CD048C"/>
    <w:rsid w:val="00CD0917"/>
    <w:rsid w:val="00CD0EEC"/>
    <w:rsid w:val="00CD10D2"/>
    <w:rsid w:val="00CD1A9B"/>
    <w:rsid w:val="00CD4A35"/>
    <w:rsid w:val="00CD4C2E"/>
    <w:rsid w:val="00CD54E5"/>
    <w:rsid w:val="00CD5FFA"/>
    <w:rsid w:val="00CD6559"/>
    <w:rsid w:val="00CD771F"/>
    <w:rsid w:val="00CE0792"/>
    <w:rsid w:val="00CE1178"/>
    <w:rsid w:val="00CE1F9E"/>
    <w:rsid w:val="00CE55EC"/>
    <w:rsid w:val="00CE5804"/>
    <w:rsid w:val="00CE62EB"/>
    <w:rsid w:val="00CE6DCD"/>
    <w:rsid w:val="00CE7051"/>
    <w:rsid w:val="00CE70E2"/>
    <w:rsid w:val="00CF012A"/>
    <w:rsid w:val="00CF0AD2"/>
    <w:rsid w:val="00CF21E0"/>
    <w:rsid w:val="00CF38BF"/>
    <w:rsid w:val="00CF415C"/>
    <w:rsid w:val="00CF45CD"/>
    <w:rsid w:val="00CF46C9"/>
    <w:rsid w:val="00CF4775"/>
    <w:rsid w:val="00CF4A64"/>
    <w:rsid w:val="00CF4E42"/>
    <w:rsid w:val="00CF563C"/>
    <w:rsid w:val="00CF5ADE"/>
    <w:rsid w:val="00D00573"/>
    <w:rsid w:val="00D00746"/>
    <w:rsid w:val="00D01AE5"/>
    <w:rsid w:val="00D01DC1"/>
    <w:rsid w:val="00D0219C"/>
    <w:rsid w:val="00D02427"/>
    <w:rsid w:val="00D0270A"/>
    <w:rsid w:val="00D02744"/>
    <w:rsid w:val="00D02D98"/>
    <w:rsid w:val="00D03B40"/>
    <w:rsid w:val="00D0420E"/>
    <w:rsid w:val="00D04EE1"/>
    <w:rsid w:val="00D0555D"/>
    <w:rsid w:val="00D06016"/>
    <w:rsid w:val="00D06853"/>
    <w:rsid w:val="00D068B9"/>
    <w:rsid w:val="00D0751F"/>
    <w:rsid w:val="00D078C3"/>
    <w:rsid w:val="00D10090"/>
    <w:rsid w:val="00D10D4F"/>
    <w:rsid w:val="00D12502"/>
    <w:rsid w:val="00D125FF"/>
    <w:rsid w:val="00D12B5E"/>
    <w:rsid w:val="00D13C44"/>
    <w:rsid w:val="00D13D77"/>
    <w:rsid w:val="00D14085"/>
    <w:rsid w:val="00D1420A"/>
    <w:rsid w:val="00D14477"/>
    <w:rsid w:val="00D15534"/>
    <w:rsid w:val="00D155F4"/>
    <w:rsid w:val="00D15A36"/>
    <w:rsid w:val="00D16825"/>
    <w:rsid w:val="00D1707D"/>
    <w:rsid w:val="00D17FC9"/>
    <w:rsid w:val="00D20235"/>
    <w:rsid w:val="00D2107D"/>
    <w:rsid w:val="00D2124B"/>
    <w:rsid w:val="00D2214A"/>
    <w:rsid w:val="00D22625"/>
    <w:rsid w:val="00D23051"/>
    <w:rsid w:val="00D23533"/>
    <w:rsid w:val="00D23781"/>
    <w:rsid w:val="00D2399D"/>
    <w:rsid w:val="00D23C1C"/>
    <w:rsid w:val="00D26806"/>
    <w:rsid w:val="00D27A88"/>
    <w:rsid w:val="00D27B07"/>
    <w:rsid w:val="00D27F88"/>
    <w:rsid w:val="00D27F9D"/>
    <w:rsid w:val="00D3016A"/>
    <w:rsid w:val="00D315B3"/>
    <w:rsid w:val="00D326EC"/>
    <w:rsid w:val="00D32CAB"/>
    <w:rsid w:val="00D32D7E"/>
    <w:rsid w:val="00D33129"/>
    <w:rsid w:val="00D3318B"/>
    <w:rsid w:val="00D33D65"/>
    <w:rsid w:val="00D33E46"/>
    <w:rsid w:val="00D3449B"/>
    <w:rsid w:val="00D35055"/>
    <w:rsid w:val="00D352DB"/>
    <w:rsid w:val="00D3548A"/>
    <w:rsid w:val="00D3556A"/>
    <w:rsid w:val="00D360A1"/>
    <w:rsid w:val="00D3623A"/>
    <w:rsid w:val="00D365DE"/>
    <w:rsid w:val="00D371B6"/>
    <w:rsid w:val="00D37279"/>
    <w:rsid w:val="00D3743F"/>
    <w:rsid w:val="00D37A63"/>
    <w:rsid w:val="00D40453"/>
    <w:rsid w:val="00D4219C"/>
    <w:rsid w:val="00D4248B"/>
    <w:rsid w:val="00D425A8"/>
    <w:rsid w:val="00D42BC7"/>
    <w:rsid w:val="00D437D9"/>
    <w:rsid w:val="00D43C6E"/>
    <w:rsid w:val="00D44778"/>
    <w:rsid w:val="00D448CD"/>
    <w:rsid w:val="00D45373"/>
    <w:rsid w:val="00D454DC"/>
    <w:rsid w:val="00D45589"/>
    <w:rsid w:val="00D45D93"/>
    <w:rsid w:val="00D4637A"/>
    <w:rsid w:val="00D46438"/>
    <w:rsid w:val="00D46A3B"/>
    <w:rsid w:val="00D46C8C"/>
    <w:rsid w:val="00D478C1"/>
    <w:rsid w:val="00D5000E"/>
    <w:rsid w:val="00D50D78"/>
    <w:rsid w:val="00D50DB4"/>
    <w:rsid w:val="00D50FF2"/>
    <w:rsid w:val="00D51083"/>
    <w:rsid w:val="00D516BC"/>
    <w:rsid w:val="00D52045"/>
    <w:rsid w:val="00D54B95"/>
    <w:rsid w:val="00D554E5"/>
    <w:rsid w:val="00D56455"/>
    <w:rsid w:val="00D56760"/>
    <w:rsid w:val="00D57E25"/>
    <w:rsid w:val="00D60577"/>
    <w:rsid w:val="00D60CA3"/>
    <w:rsid w:val="00D6152F"/>
    <w:rsid w:val="00D62A03"/>
    <w:rsid w:val="00D63B61"/>
    <w:rsid w:val="00D64ABB"/>
    <w:rsid w:val="00D65304"/>
    <w:rsid w:val="00D65A78"/>
    <w:rsid w:val="00D67B77"/>
    <w:rsid w:val="00D67E49"/>
    <w:rsid w:val="00D71069"/>
    <w:rsid w:val="00D720B9"/>
    <w:rsid w:val="00D73904"/>
    <w:rsid w:val="00D73D17"/>
    <w:rsid w:val="00D748D1"/>
    <w:rsid w:val="00D74BFF"/>
    <w:rsid w:val="00D74D7C"/>
    <w:rsid w:val="00D75210"/>
    <w:rsid w:val="00D7656D"/>
    <w:rsid w:val="00D769C0"/>
    <w:rsid w:val="00D76BBA"/>
    <w:rsid w:val="00D76C20"/>
    <w:rsid w:val="00D77506"/>
    <w:rsid w:val="00D77F78"/>
    <w:rsid w:val="00D802DA"/>
    <w:rsid w:val="00D81485"/>
    <w:rsid w:val="00D8231D"/>
    <w:rsid w:val="00D8393C"/>
    <w:rsid w:val="00D84B67"/>
    <w:rsid w:val="00D8531C"/>
    <w:rsid w:val="00D856D6"/>
    <w:rsid w:val="00D8590A"/>
    <w:rsid w:val="00D85CBC"/>
    <w:rsid w:val="00D85D9C"/>
    <w:rsid w:val="00D85F82"/>
    <w:rsid w:val="00D867EB"/>
    <w:rsid w:val="00D86B33"/>
    <w:rsid w:val="00D871A8"/>
    <w:rsid w:val="00D87B47"/>
    <w:rsid w:val="00D90CE1"/>
    <w:rsid w:val="00D92081"/>
    <w:rsid w:val="00D925D8"/>
    <w:rsid w:val="00D92C86"/>
    <w:rsid w:val="00D93255"/>
    <w:rsid w:val="00D93305"/>
    <w:rsid w:val="00D93965"/>
    <w:rsid w:val="00D94F89"/>
    <w:rsid w:val="00D961ED"/>
    <w:rsid w:val="00D96844"/>
    <w:rsid w:val="00D96A5D"/>
    <w:rsid w:val="00D96B2B"/>
    <w:rsid w:val="00DA05F2"/>
    <w:rsid w:val="00DA0B99"/>
    <w:rsid w:val="00DA0C78"/>
    <w:rsid w:val="00DA0D36"/>
    <w:rsid w:val="00DA0DEF"/>
    <w:rsid w:val="00DA16A4"/>
    <w:rsid w:val="00DA19E1"/>
    <w:rsid w:val="00DA2592"/>
    <w:rsid w:val="00DA2D38"/>
    <w:rsid w:val="00DA31D3"/>
    <w:rsid w:val="00DA3657"/>
    <w:rsid w:val="00DA3C55"/>
    <w:rsid w:val="00DA4A69"/>
    <w:rsid w:val="00DA4B19"/>
    <w:rsid w:val="00DA4B67"/>
    <w:rsid w:val="00DA5B4F"/>
    <w:rsid w:val="00DA6155"/>
    <w:rsid w:val="00DA6272"/>
    <w:rsid w:val="00DB08E4"/>
    <w:rsid w:val="00DB0D85"/>
    <w:rsid w:val="00DB121D"/>
    <w:rsid w:val="00DB21A4"/>
    <w:rsid w:val="00DB2249"/>
    <w:rsid w:val="00DB29FE"/>
    <w:rsid w:val="00DB2EC2"/>
    <w:rsid w:val="00DB301B"/>
    <w:rsid w:val="00DB35AC"/>
    <w:rsid w:val="00DB3A5E"/>
    <w:rsid w:val="00DB3B69"/>
    <w:rsid w:val="00DB430C"/>
    <w:rsid w:val="00DB50F6"/>
    <w:rsid w:val="00DB53A2"/>
    <w:rsid w:val="00DB5C5F"/>
    <w:rsid w:val="00DB609D"/>
    <w:rsid w:val="00DC019F"/>
    <w:rsid w:val="00DC030E"/>
    <w:rsid w:val="00DC1086"/>
    <w:rsid w:val="00DC17DF"/>
    <w:rsid w:val="00DC1E84"/>
    <w:rsid w:val="00DC2489"/>
    <w:rsid w:val="00DC29BD"/>
    <w:rsid w:val="00DC2BA9"/>
    <w:rsid w:val="00DC3AC2"/>
    <w:rsid w:val="00DC4B4F"/>
    <w:rsid w:val="00DC5F4B"/>
    <w:rsid w:val="00DC66FA"/>
    <w:rsid w:val="00DC6B8E"/>
    <w:rsid w:val="00DC72C8"/>
    <w:rsid w:val="00DC7427"/>
    <w:rsid w:val="00DC78CA"/>
    <w:rsid w:val="00DC7D98"/>
    <w:rsid w:val="00DC7DD4"/>
    <w:rsid w:val="00DC7FA8"/>
    <w:rsid w:val="00DD10B9"/>
    <w:rsid w:val="00DD1667"/>
    <w:rsid w:val="00DD1D02"/>
    <w:rsid w:val="00DD2BD7"/>
    <w:rsid w:val="00DD3171"/>
    <w:rsid w:val="00DD36EE"/>
    <w:rsid w:val="00DD386A"/>
    <w:rsid w:val="00DD3940"/>
    <w:rsid w:val="00DD3951"/>
    <w:rsid w:val="00DD3ADD"/>
    <w:rsid w:val="00DD3CD9"/>
    <w:rsid w:val="00DD488B"/>
    <w:rsid w:val="00DD4901"/>
    <w:rsid w:val="00DD60F1"/>
    <w:rsid w:val="00DD675C"/>
    <w:rsid w:val="00DD68C3"/>
    <w:rsid w:val="00DD6A36"/>
    <w:rsid w:val="00DD6AEB"/>
    <w:rsid w:val="00DD74B7"/>
    <w:rsid w:val="00DD7718"/>
    <w:rsid w:val="00DE0D7D"/>
    <w:rsid w:val="00DE1653"/>
    <w:rsid w:val="00DE169C"/>
    <w:rsid w:val="00DE1E5F"/>
    <w:rsid w:val="00DE2154"/>
    <w:rsid w:val="00DE28A0"/>
    <w:rsid w:val="00DE2BBB"/>
    <w:rsid w:val="00DE2C8A"/>
    <w:rsid w:val="00DE2D04"/>
    <w:rsid w:val="00DE34BF"/>
    <w:rsid w:val="00DE368B"/>
    <w:rsid w:val="00DE3F5F"/>
    <w:rsid w:val="00DE4C63"/>
    <w:rsid w:val="00DE57B7"/>
    <w:rsid w:val="00DE671B"/>
    <w:rsid w:val="00DE6B15"/>
    <w:rsid w:val="00DF0F8B"/>
    <w:rsid w:val="00DF1814"/>
    <w:rsid w:val="00DF212A"/>
    <w:rsid w:val="00DF21AE"/>
    <w:rsid w:val="00DF44E6"/>
    <w:rsid w:val="00DF46A6"/>
    <w:rsid w:val="00DF4A3C"/>
    <w:rsid w:val="00DF592B"/>
    <w:rsid w:val="00DF60A0"/>
    <w:rsid w:val="00DF6F1F"/>
    <w:rsid w:val="00DF703B"/>
    <w:rsid w:val="00DF725F"/>
    <w:rsid w:val="00DF77DF"/>
    <w:rsid w:val="00E00979"/>
    <w:rsid w:val="00E00BEC"/>
    <w:rsid w:val="00E02890"/>
    <w:rsid w:val="00E02FA7"/>
    <w:rsid w:val="00E05666"/>
    <w:rsid w:val="00E0568F"/>
    <w:rsid w:val="00E06974"/>
    <w:rsid w:val="00E07B28"/>
    <w:rsid w:val="00E10731"/>
    <w:rsid w:val="00E10BFD"/>
    <w:rsid w:val="00E1168F"/>
    <w:rsid w:val="00E119B0"/>
    <w:rsid w:val="00E12328"/>
    <w:rsid w:val="00E12622"/>
    <w:rsid w:val="00E12688"/>
    <w:rsid w:val="00E12A58"/>
    <w:rsid w:val="00E1300E"/>
    <w:rsid w:val="00E13CDE"/>
    <w:rsid w:val="00E144A9"/>
    <w:rsid w:val="00E14885"/>
    <w:rsid w:val="00E14DA5"/>
    <w:rsid w:val="00E15D3A"/>
    <w:rsid w:val="00E160ED"/>
    <w:rsid w:val="00E16219"/>
    <w:rsid w:val="00E167E6"/>
    <w:rsid w:val="00E1726F"/>
    <w:rsid w:val="00E178FF"/>
    <w:rsid w:val="00E200B1"/>
    <w:rsid w:val="00E2013C"/>
    <w:rsid w:val="00E20195"/>
    <w:rsid w:val="00E21C27"/>
    <w:rsid w:val="00E22979"/>
    <w:rsid w:val="00E22A83"/>
    <w:rsid w:val="00E2309E"/>
    <w:rsid w:val="00E23456"/>
    <w:rsid w:val="00E239A1"/>
    <w:rsid w:val="00E23B42"/>
    <w:rsid w:val="00E23C21"/>
    <w:rsid w:val="00E244F8"/>
    <w:rsid w:val="00E2458B"/>
    <w:rsid w:val="00E24709"/>
    <w:rsid w:val="00E254CC"/>
    <w:rsid w:val="00E25C9A"/>
    <w:rsid w:val="00E260FA"/>
    <w:rsid w:val="00E266F8"/>
    <w:rsid w:val="00E2706C"/>
    <w:rsid w:val="00E275BE"/>
    <w:rsid w:val="00E31111"/>
    <w:rsid w:val="00E31959"/>
    <w:rsid w:val="00E32BF3"/>
    <w:rsid w:val="00E32FE2"/>
    <w:rsid w:val="00E33243"/>
    <w:rsid w:val="00E34197"/>
    <w:rsid w:val="00E355DB"/>
    <w:rsid w:val="00E358EE"/>
    <w:rsid w:val="00E3593B"/>
    <w:rsid w:val="00E35CBD"/>
    <w:rsid w:val="00E35D21"/>
    <w:rsid w:val="00E36BBB"/>
    <w:rsid w:val="00E36E7B"/>
    <w:rsid w:val="00E37047"/>
    <w:rsid w:val="00E37D24"/>
    <w:rsid w:val="00E40763"/>
    <w:rsid w:val="00E41083"/>
    <w:rsid w:val="00E41176"/>
    <w:rsid w:val="00E429E9"/>
    <w:rsid w:val="00E42BE6"/>
    <w:rsid w:val="00E43017"/>
    <w:rsid w:val="00E44497"/>
    <w:rsid w:val="00E449DE"/>
    <w:rsid w:val="00E4531C"/>
    <w:rsid w:val="00E467B5"/>
    <w:rsid w:val="00E46B81"/>
    <w:rsid w:val="00E46D03"/>
    <w:rsid w:val="00E47067"/>
    <w:rsid w:val="00E4725B"/>
    <w:rsid w:val="00E479E9"/>
    <w:rsid w:val="00E47FFC"/>
    <w:rsid w:val="00E500B9"/>
    <w:rsid w:val="00E50936"/>
    <w:rsid w:val="00E50D7F"/>
    <w:rsid w:val="00E5107F"/>
    <w:rsid w:val="00E51F86"/>
    <w:rsid w:val="00E526E4"/>
    <w:rsid w:val="00E52758"/>
    <w:rsid w:val="00E53372"/>
    <w:rsid w:val="00E534C8"/>
    <w:rsid w:val="00E536BA"/>
    <w:rsid w:val="00E536BF"/>
    <w:rsid w:val="00E53A7B"/>
    <w:rsid w:val="00E54CD1"/>
    <w:rsid w:val="00E5556F"/>
    <w:rsid w:val="00E56112"/>
    <w:rsid w:val="00E56D86"/>
    <w:rsid w:val="00E5726A"/>
    <w:rsid w:val="00E57FC4"/>
    <w:rsid w:val="00E6033E"/>
    <w:rsid w:val="00E603B7"/>
    <w:rsid w:val="00E60577"/>
    <w:rsid w:val="00E606F1"/>
    <w:rsid w:val="00E60CB5"/>
    <w:rsid w:val="00E611CC"/>
    <w:rsid w:val="00E62757"/>
    <w:rsid w:val="00E6289A"/>
    <w:rsid w:val="00E62F40"/>
    <w:rsid w:val="00E64726"/>
    <w:rsid w:val="00E64C73"/>
    <w:rsid w:val="00E65678"/>
    <w:rsid w:val="00E6580D"/>
    <w:rsid w:val="00E65B07"/>
    <w:rsid w:val="00E65C94"/>
    <w:rsid w:val="00E668E2"/>
    <w:rsid w:val="00E66C0A"/>
    <w:rsid w:val="00E67236"/>
    <w:rsid w:val="00E675EA"/>
    <w:rsid w:val="00E71A87"/>
    <w:rsid w:val="00E71D40"/>
    <w:rsid w:val="00E73857"/>
    <w:rsid w:val="00E75FB7"/>
    <w:rsid w:val="00E76E3E"/>
    <w:rsid w:val="00E77840"/>
    <w:rsid w:val="00E77E8F"/>
    <w:rsid w:val="00E804AC"/>
    <w:rsid w:val="00E804EF"/>
    <w:rsid w:val="00E80610"/>
    <w:rsid w:val="00E80CCF"/>
    <w:rsid w:val="00E81A0D"/>
    <w:rsid w:val="00E829FA"/>
    <w:rsid w:val="00E83134"/>
    <w:rsid w:val="00E83D29"/>
    <w:rsid w:val="00E83D5D"/>
    <w:rsid w:val="00E84254"/>
    <w:rsid w:val="00E84F55"/>
    <w:rsid w:val="00E8582D"/>
    <w:rsid w:val="00E859A0"/>
    <w:rsid w:val="00E85BBD"/>
    <w:rsid w:val="00E85C94"/>
    <w:rsid w:val="00E8626A"/>
    <w:rsid w:val="00E8639A"/>
    <w:rsid w:val="00E86C71"/>
    <w:rsid w:val="00E874BA"/>
    <w:rsid w:val="00E87D62"/>
    <w:rsid w:val="00E90559"/>
    <w:rsid w:val="00E90A6F"/>
    <w:rsid w:val="00E90B8D"/>
    <w:rsid w:val="00E90C14"/>
    <w:rsid w:val="00E91030"/>
    <w:rsid w:val="00E91384"/>
    <w:rsid w:val="00E91453"/>
    <w:rsid w:val="00E91A81"/>
    <w:rsid w:val="00E92FDA"/>
    <w:rsid w:val="00E9440B"/>
    <w:rsid w:val="00E94477"/>
    <w:rsid w:val="00E9473F"/>
    <w:rsid w:val="00E94C8B"/>
    <w:rsid w:val="00E94D15"/>
    <w:rsid w:val="00E94D3B"/>
    <w:rsid w:val="00E94FED"/>
    <w:rsid w:val="00E951D5"/>
    <w:rsid w:val="00E9532E"/>
    <w:rsid w:val="00E95AD9"/>
    <w:rsid w:val="00E96A2C"/>
    <w:rsid w:val="00E970F6"/>
    <w:rsid w:val="00EA015E"/>
    <w:rsid w:val="00EA03AA"/>
    <w:rsid w:val="00EA197F"/>
    <w:rsid w:val="00EA2BB0"/>
    <w:rsid w:val="00EA2E7C"/>
    <w:rsid w:val="00EA36E6"/>
    <w:rsid w:val="00EA4C0B"/>
    <w:rsid w:val="00EA5985"/>
    <w:rsid w:val="00EA67D7"/>
    <w:rsid w:val="00EA6BC2"/>
    <w:rsid w:val="00EA7245"/>
    <w:rsid w:val="00EA7AA8"/>
    <w:rsid w:val="00EA7EF4"/>
    <w:rsid w:val="00EB0095"/>
    <w:rsid w:val="00EB0680"/>
    <w:rsid w:val="00EB0DED"/>
    <w:rsid w:val="00EB1972"/>
    <w:rsid w:val="00EB1FEE"/>
    <w:rsid w:val="00EB27B2"/>
    <w:rsid w:val="00EB2A55"/>
    <w:rsid w:val="00EB2B72"/>
    <w:rsid w:val="00EB384C"/>
    <w:rsid w:val="00EB3D44"/>
    <w:rsid w:val="00EB41AE"/>
    <w:rsid w:val="00EB455F"/>
    <w:rsid w:val="00EB501A"/>
    <w:rsid w:val="00EB5E7E"/>
    <w:rsid w:val="00EB613D"/>
    <w:rsid w:val="00EB6A81"/>
    <w:rsid w:val="00EB6DE1"/>
    <w:rsid w:val="00EB79FA"/>
    <w:rsid w:val="00EC0769"/>
    <w:rsid w:val="00EC0F06"/>
    <w:rsid w:val="00EC133F"/>
    <w:rsid w:val="00EC229F"/>
    <w:rsid w:val="00EC2550"/>
    <w:rsid w:val="00EC2AD9"/>
    <w:rsid w:val="00EC2B6E"/>
    <w:rsid w:val="00EC2EEC"/>
    <w:rsid w:val="00EC3B2A"/>
    <w:rsid w:val="00EC47E9"/>
    <w:rsid w:val="00EC4CC3"/>
    <w:rsid w:val="00EC52DE"/>
    <w:rsid w:val="00EC574A"/>
    <w:rsid w:val="00EC5C7F"/>
    <w:rsid w:val="00EC63A6"/>
    <w:rsid w:val="00EC66DD"/>
    <w:rsid w:val="00EC6B7E"/>
    <w:rsid w:val="00ED024B"/>
    <w:rsid w:val="00ED057F"/>
    <w:rsid w:val="00ED064B"/>
    <w:rsid w:val="00ED0975"/>
    <w:rsid w:val="00ED110E"/>
    <w:rsid w:val="00ED192C"/>
    <w:rsid w:val="00ED1A83"/>
    <w:rsid w:val="00ED1ACB"/>
    <w:rsid w:val="00ED22DF"/>
    <w:rsid w:val="00ED3EC0"/>
    <w:rsid w:val="00ED4473"/>
    <w:rsid w:val="00ED4CEE"/>
    <w:rsid w:val="00ED54EE"/>
    <w:rsid w:val="00ED7126"/>
    <w:rsid w:val="00ED7FEA"/>
    <w:rsid w:val="00EE037B"/>
    <w:rsid w:val="00EE1097"/>
    <w:rsid w:val="00EE10CB"/>
    <w:rsid w:val="00EE16D2"/>
    <w:rsid w:val="00EE1767"/>
    <w:rsid w:val="00EE2AD6"/>
    <w:rsid w:val="00EE3072"/>
    <w:rsid w:val="00EE3668"/>
    <w:rsid w:val="00EE3B65"/>
    <w:rsid w:val="00EE3C07"/>
    <w:rsid w:val="00EE3F32"/>
    <w:rsid w:val="00EE45DE"/>
    <w:rsid w:val="00EE4747"/>
    <w:rsid w:val="00EE47CF"/>
    <w:rsid w:val="00EE4EC3"/>
    <w:rsid w:val="00EE4FF5"/>
    <w:rsid w:val="00EE620A"/>
    <w:rsid w:val="00EE6E85"/>
    <w:rsid w:val="00EE7422"/>
    <w:rsid w:val="00EE7BDC"/>
    <w:rsid w:val="00EF1B7A"/>
    <w:rsid w:val="00EF23D1"/>
    <w:rsid w:val="00EF2690"/>
    <w:rsid w:val="00EF2E84"/>
    <w:rsid w:val="00EF3C37"/>
    <w:rsid w:val="00EF3F34"/>
    <w:rsid w:val="00EF3F7B"/>
    <w:rsid w:val="00EF435A"/>
    <w:rsid w:val="00EF52DA"/>
    <w:rsid w:val="00EF59C4"/>
    <w:rsid w:val="00EF5C89"/>
    <w:rsid w:val="00EF622E"/>
    <w:rsid w:val="00EF7153"/>
    <w:rsid w:val="00EF7355"/>
    <w:rsid w:val="00EF7357"/>
    <w:rsid w:val="00F00D2F"/>
    <w:rsid w:val="00F00D7F"/>
    <w:rsid w:val="00F02024"/>
    <w:rsid w:val="00F022D0"/>
    <w:rsid w:val="00F030B5"/>
    <w:rsid w:val="00F03308"/>
    <w:rsid w:val="00F03794"/>
    <w:rsid w:val="00F03B90"/>
    <w:rsid w:val="00F03EC5"/>
    <w:rsid w:val="00F0497D"/>
    <w:rsid w:val="00F049DA"/>
    <w:rsid w:val="00F04AFB"/>
    <w:rsid w:val="00F04E6A"/>
    <w:rsid w:val="00F04FD0"/>
    <w:rsid w:val="00F05961"/>
    <w:rsid w:val="00F068B1"/>
    <w:rsid w:val="00F06E4C"/>
    <w:rsid w:val="00F06ED5"/>
    <w:rsid w:val="00F07250"/>
    <w:rsid w:val="00F0780D"/>
    <w:rsid w:val="00F07B9B"/>
    <w:rsid w:val="00F1008F"/>
    <w:rsid w:val="00F10419"/>
    <w:rsid w:val="00F1045E"/>
    <w:rsid w:val="00F10471"/>
    <w:rsid w:val="00F12BA8"/>
    <w:rsid w:val="00F138CA"/>
    <w:rsid w:val="00F13A44"/>
    <w:rsid w:val="00F145A7"/>
    <w:rsid w:val="00F14B1D"/>
    <w:rsid w:val="00F156C9"/>
    <w:rsid w:val="00F15F5C"/>
    <w:rsid w:val="00F16D24"/>
    <w:rsid w:val="00F17799"/>
    <w:rsid w:val="00F201C9"/>
    <w:rsid w:val="00F205B4"/>
    <w:rsid w:val="00F20DFB"/>
    <w:rsid w:val="00F2156B"/>
    <w:rsid w:val="00F2175B"/>
    <w:rsid w:val="00F21D82"/>
    <w:rsid w:val="00F21DEA"/>
    <w:rsid w:val="00F21E3A"/>
    <w:rsid w:val="00F2349E"/>
    <w:rsid w:val="00F23771"/>
    <w:rsid w:val="00F2395E"/>
    <w:rsid w:val="00F23B3F"/>
    <w:rsid w:val="00F249F7"/>
    <w:rsid w:val="00F250AB"/>
    <w:rsid w:val="00F257F3"/>
    <w:rsid w:val="00F25E89"/>
    <w:rsid w:val="00F26B0C"/>
    <w:rsid w:val="00F26B7F"/>
    <w:rsid w:val="00F27019"/>
    <w:rsid w:val="00F27AE0"/>
    <w:rsid w:val="00F30C68"/>
    <w:rsid w:val="00F31B87"/>
    <w:rsid w:val="00F31DA3"/>
    <w:rsid w:val="00F3265D"/>
    <w:rsid w:val="00F32746"/>
    <w:rsid w:val="00F32D32"/>
    <w:rsid w:val="00F32F55"/>
    <w:rsid w:val="00F338FC"/>
    <w:rsid w:val="00F33D83"/>
    <w:rsid w:val="00F34BEF"/>
    <w:rsid w:val="00F3552A"/>
    <w:rsid w:val="00F355B2"/>
    <w:rsid w:val="00F36EF6"/>
    <w:rsid w:val="00F36F7A"/>
    <w:rsid w:val="00F37473"/>
    <w:rsid w:val="00F37821"/>
    <w:rsid w:val="00F37836"/>
    <w:rsid w:val="00F379AF"/>
    <w:rsid w:val="00F4068B"/>
    <w:rsid w:val="00F4073B"/>
    <w:rsid w:val="00F417BA"/>
    <w:rsid w:val="00F419EC"/>
    <w:rsid w:val="00F422EE"/>
    <w:rsid w:val="00F427DC"/>
    <w:rsid w:val="00F43588"/>
    <w:rsid w:val="00F440B2"/>
    <w:rsid w:val="00F45888"/>
    <w:rsid w:val="00F46F41"/>
    <w:rsid w:val="00F4704B"/>
    <w:rsid w:val="00F503BD"/>
    <w:rsid w:val="00F510C5"/>
    <w:rsid w:val="00F52116"/>
    <w:rsid w:val="00F52141"/>
    <w:rsid w:val="00F546EE"/>
    <w:rsid w:val="00F5475F"/>
    <w:rsid w:val="00F55B96"/>
    <w:rsid w:val="00F574EC"/>
    <w:rsid w:val="00F576C6"/>
    <w:rsid w:val="00F61240"/>
    <w:rsid w:val="00F6135F"/>
    <w:rsid w:val="00F62097"/>
    <w:rsid w:val="00F62E32"/>
    <w:rsid w:val="00F62F8D"/>
    <w:rsid w:val="00F6311F"/>
    <w:rsid w:val="00F63AB4"/>
    <w:rsid w:val="00F643F5"/>
    <w:rsid w:val="00F644FE"/>
    <w:rsid w:val="00F64900"/>
    <w:rsid w:val="00F65000"/>
    <w:rsid w:val="00F651D7"/>
    <w:rsid w:val="00F65369"/>
    <w:rsid w:val="00F6555B"/>
    <w:rsid w:val="00F65CA2"/>
    <w:rsid w:val="00F66385"/>
    <w:rsid w:val="00F663D5"/>
    <w:rsid w:val="00F667E1"/>
    <w:rsid w:val="00F66E63"/>
    <w:rsid w:val="00F67AE8"/>
    <w:rsid w:val="00F67B54"/>
    <w:rsid w:val="00F70229"/>
    <w:rsid w:val="00F72843"/>
    <w:rsid w:val="00F737B6"/>
    <w:rsid w:val="00F739A1"/>
    <w:rsid w:val="00F73C47"/>
    <w:rsid w:val="00F74B30"/>
    <w:rsid w:val="00F76394"/>
    <w:rsid w:val="00F768E2"/>
    <w:rsid w:val="00F76A09"/>
    <w:rsid w:val="00F76D4B"/>
    <w:rsid w:val="00F77F39"/>
    <w:rsid w:val="00F80E20"/>
    <w:rsid w:val="00F80F32"/>
    <w:rsid w:val="00F81940"/>
    <w:rsid w:val="00F82294"/>
    <w:rsid w:val="00F824F2"/>
    <w:rsid w:val="00F8277A"/>
    <w:rsid w:val="00F84001"/>
    <w:rsid w:val="00F84898"/>
    <w:rsid w:val="00F85539"/>
    <w:rsid w:val="00F85658"/>
    <w:rsid w:val="00F8581A"/>
    <w:rsid w:val="00F8587C"/>
    <w:rsid w:val="00F85919"/>
    <w:rsid w:val="00F85938"/>
    <w:rsid w:val="00F85F12"/>
    <w:rsid w:val="00F86C1B"/>
    <w:rsid w:val="00F86EC9"/>
    <w:rsid w:val="00F9086A"/>
    <w:rsid w:val="00F90CD0"/>
    <w:rsid w:val="00F913D9"/>
    <w:rsid w:val="00F91B2F"/>
    <w:rsid w:val="00F9299E"/>
    <w:rsid w:val="00F9315F"/>
    <w:rsid w:val="00F93F75"/>
    <w:rsid w:val="00F946A4"/>
    <w:rsid w:val="00F94FE9"/>
    <w:rsid w:val="00F96149"/>
    <w:rsid w:val="00F964E9"/>
    <w:rsid w:val="00F96787"/>
    <w:rsid w:val="00F9690D"/>
    <w:rsid w:val="00F96D21"/>
    <w:rsid w:val="00F9713A"/>
    <w:rsid w:val="00F971EE"/>
    <w:rsid w:val="00F979C6"/>
    <w:rsid w:val="00F97C48"/>
    <w:rsid w:val="00FA01F3"/>
    <w:rsid w:val="00FA1304"/>
    <w:rsid w:val="00FA2321"/>
    <w:rsid w:val="00FA377C"/>
    <w:rsid w:val="00FA3FA2"/>
    <w:rsid w:val="00FA409D"/>
    <w:rsid w:val="00FA409E"/>
    <w:rsid w:val="00FA47CE"/>
    <w:rsid w:val="00FA53EB"/>
    <w:rsid w:val="00FA55FD"/>
    <w:rsid w:val="00FA5C43"/>
    <w:rsid w:val="00FA5DB3"/>
    <w:rsid w:val="00FA63A8"/>
    <w:rsid w:val="00FA6B47"/>
    <w:rsid w:val="00FA72DF"/>
    <w:rsid w:val="00FA7395"/>
    <w:rsid w:val="00FB082C"/>
    <w:rsid w:val="00FB0D75"/>
    <w:rsid w:val="00FB0EE0"/>
    <w:rsid w:val="00FB120D"/>
    <w:rsid w:val="00FB1369"/>
    <w:rsid w:val="00FB1E3F"/>
    <w:rsid w:val="00FB27F2"/>
    <w:rsid w:val="00FB3B1D"/>
    <w:rsid w:val="00FB4421"/>
    <w:rsid w:val="00FB4552"/>
    <w:rsid w:val="00FB5DFE"/>
    <w:rsid w:val="00FB5FD5"/>
    <w:rsid w:val="00FC0814"/>
    <w:rsid w:val="00FC0D18"/>
    <w:rsid w:val="00FC1018"/>
    <w:rsid w:val="00FC1420"/>
    <w:rsid w:val="00FC22EE"/>
    <w:rsid w:val="00FC275B"/>
    <w:rsid w:val="00FC3198"/>
    <w:rsid w:val="00FC3E12"/>
    <w:rsid w:val="00FC52FF"/>
    <w:rsid w:val="00FC541F"/>
    <w:rsid w:val="00FC548A"/>
    <w:rsid w:val="00FC5A30"/>
    <w:rsid w:val="00FC5CB9"/>
    <w:rsid w:val="00FC5F2E"/>
    <w:rsid w:val="00FC6962"/>
    <w:rsid w:val="00FC6E4D"/>
    <w:rsid w:val="00FD0A10"/>
    <w:rsid w:val="00FD1997"/>
    <w:rsid w:val="00FD1E7E"/>
    <w:rsid w:val="00FD3616"/>
    <w:rsid w:val="00FD47BD"/>
    <w:rsid w:val="00FD540C"/>
    <w:rsid w:val="00FD5497"/>
    <w:rsid w:val="00FD60B7"/>
    <w:rsid w:val="00FD6690"/>
    <w:rsid w:val="00FD6BAD"/>
    <w:rsid w:val="00FD7472"/>
    <w:rsid w:val="00FE0023"/>
    <w:rsid w:val="00FE0824"/>
    <w:rsid w:val="00FE08D2"/>
    <w:rsid w:val="00FE0AF7"/>
    <w:rsid w:val="00FE110C"/>
    <w:rsid w:val="00FE148C"/>
    <w:rsid w:val="00FE1708"/>
    <w:rsid w:val="00FE2102"/>
    <w:rsid w:val="00FE2FB2"/>
    <w:rsid w:val="00FE36A9"/>
    <w:rsid w:val="00FE56CE"/>
    <w:rsid w:val="00FE63AD"/>
    <w:rsid w:val="00FE6852"/>
    <w:rsid w:val="00FE6F39"/>
    <w:rsid w:val="00FF0458"/>
    <w:rsid w:val="00FF0972"/>
    <w:rsid w:val="00FF0AE4"/>
    <w:rsid w:val="00FF1501"/>
    <w:rsid w:val="00FF2419"/>
    <w:rsid w:val="00FF30BC"/>
    <w:rsid w:val="00FF4393"/>
    <w:rsid w:val="00FF5A33"/>
    <w:rsid w:val="00FF5D6B"/>
    <w:rsid w:val="00FF5FC5"/>
    <w:rsid w:val="00FF6149"/>
    <w:rsid w:val="00FF760F"/>
    <w:rsid w:val="00FF7CCD"/>
    <w:rsid w:val="00FF7E9C"/>
    <w:rsid w:val="00FF7F4C"/>
    <w:rsid w:val="225D3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A89CD3"/>
  <w15:docId w15:val="{E7EA46B4-C508-4D48-B55D-8561DAF60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l-PL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34E13"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A582B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BE2F42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46B81"/>
    <w:pPr>
      <w:keepNext/>
      <w:widowControl w:val="0"/>
      <w:numPr>
        <w:ilvl w:val="2"/>
        <w:numId w:val="4"/>
      </w:numPr>
      <w:suppressAutoHyphens/>
      <w:spacing w:line="360" w:lineRule="auto"/>
      <w:outlineLvl w:val="2"/>
    </w:pPr>
    <w:rPr>
      <w:rFonts w:ascii="Arial" w:hAnsi="Arial"/>
      <w:b/>
      <w:kern w:val="2"/>
      <w:sz w:val="22"/>
      <w:szCs w:val="20"/>
      <w:lang w:val="x-none" w:eastAsia="ar-SA"/>
    </w:rPr>
  </w:style>
  <w:style w:type="paragraph" w:styleId="Nagwek4">
    <w:name w:val="heading 4"/>
    <w:basedOn w:val="Normalny"/>
    <w:next w:val="Normalny"/>
    <w:link w:val="Nagwek4Znak"/>
    <w:unhideWhenUsed/>
    <w:qFormat/>
    <w:rsid w:val="002031E8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E46B81"/>
    <w:pPr>
      <w:keepNext/>
      <w:numPr>
        <w:ilvl w:val="4"/>
        <w:numId w:val="4"/>
      </w:numPr>
      <w:suppressAutoHyphens/>
      <w:jc w:val="both"/>
      <w:outlineLvl w:val="4"/>
    </w:pPr>
    <w:rPr>
      <w:kern w:val="2"/>
      <w:szCs w:val="20"/>
      <w:u w:val="single"/>
      <w:lang w:val="x-none" w:eastAsia="ar-SA"/>
    </w:rPr>
  </w:style>
  <w:style w:type="paragraph" w:styleId="Nagwek6">
    <w:name w:val="heading 6"/>
    <w:basedOn w:val="Normalny"/>
    <w:next w:val="Normalny"/>
    <w:link w:val="Nagwek6Znak"/>
    <w:unhideWhenUsed/>
    <w:qFormat/>
    <w:rsid w:val="002031E8"/>
    <w:pPr>
      <w:spacing w:before="240" w:after="60"/>
      <w:outlineLvl w:val="5"/>
    </w:pPr>
    <w:rPr>
      <w:rFonts w:ascii="Calibri" w:eastAsia="Times New Roman" w:hAnsi="Calibri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nhideWhenUsed/>
    <w:qFormat/>
    <w:rsid w:val="002031E8"/>
    <w:pPr>
      <w:spacing w:before="240" w:after="60"/>
      <w:outlineLvl w:val="6"/>
    </w:pPr>
    <w:rPr>
      <w:rFonts w:ascii="Calibri" w:eastAsia="Times New Roman" w:hAnsi="Calibri"/>
    </w:rPr>
  </w:style>
  <w:style w:type="paragraph" w:styleId="Nagwek8">
    <w:name w:val="heading 8"/>
    <w:basedOn w:val="Normalny"/>
    <w:next w:val="Normalny"/>
    <w:link w:val="Nagwek8Znak"/>
    <w:unhideWhenUsed/>
    <w:qFormat/>
    <w:rsid w:val="002031E8"/>
    <w:pPr>
      <w:spacing w:before="240" w:after="60"/>
      <w:outlineLvl w:val="7"/>
    </w:pPr>
    <w:rPr>
      <w:rFonts w:ascii="Calibri" w:eastAsia="Times New Roman" w:hAnsi="Calibri"/>
      <w:i/>
      <w:iCs/>
    </w:rPr>
  </w:style>
  <w:style w:type="paragraph" w:styleId="Nagwek9">
    <w:name w:val="heading 9"/>
    <w:basedOn w:val="Normalny"/>
    <w:next w:val="Normalny"/>
    <w:link w:val="Nagwek9Znak"/>
    <w:unhideWhenUsed/>
    <w:qFormat/>
    <w:rsid w:val="002031E8"/>
    <w:pPr>
      <w:spacing w:before="240" w:after="60"/>
      <w:outlineLvl w:val="8"/>
    </w:pPr>
    <w:rPr>
      <w:rFonts w:ascii="Calibri Light" w:eastAsia="Times New Roman" w:hAnsi="Calibri Light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C6FF8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BC6FF8"/>
  </w:style>
  <w:style w:type="paragraph" w:customStyle="1" w:styleId="ZnakZnakZnak">
    <w:name w:val="Znak Znak Znak"/>
    <w:basedOn w:val="Normalny"/>
    <w:rsid w:val="00F74B30"/>
  </w:style>
  <w:style w:type="paragraph" w:styleId="Tekstdymka">
    <w:name w:val="Balloon Text"/>
    <w:basedOn w:val="Normalny"/>
    <w:link w:val="TekstdymkaZnak"/>
    <w:uiPriority w:val="99"/>
    <w:semiHidden/>
    <w:rsid w:val="00485036"/>
    <w:rPr>
      <w:rFonts w:ascii="Tahoma" w:hAnsi="Tahoma" w:cs="Tahoma"/>
      <w:sz w:val="16"/>
      <w:szCs w:val="16"/>
    </w:rPr>
  </w:style>
  <w:style w:type="paragraph" w:customStyle="1" w:styleId="Znak">
    <w:name w:val="Znak"/>
    <w:basedOn w:val="Normalny"/>
    <w:rsid w:val="007B0E81"/>
  </w:style>
  <w:style w:type="character" w:customStyle="1" w:styleId="Nagwek1Znak">
    <w:name w:val="Nagłówek 1 Znak"/>
    <w:link w:val="Nagwek1"/>
    <w:rsid w:val="005A582B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styleId="Hipercze">
    <w:name w:val="Hyperlink"/>
    <w:uiPriority w:val="99"/>
    <w:rsid w:val="002C70BD"/>
    <w:rPr>
      <w:color w:val="0000FF"/>
      <w:u w:val="single"/>
    </w:rPr>
  </w:style>
  <w:style w:type="paragraph" w:styleId="Podtytu">
    <w:name w:val="Subtitle"/>
    <w:basedOn w:val="Normalny"/>
    <w:next w:val="Normalny"/>
    <w:link w:val="PodtytuZnak"/>
    <w:qFormat/>
    <w:rsid w:val="001F5D28"/>
    <w:pPr>
      <w:spacing w:after="60"/>
      <w:jc w:val="center"/>
      <w:outlineLvl w:val="1"/>
    </w:pPr>
    <w:rPr>
      <w:rFonts w:ascii="Calibri Light" w:hAnsi="Calibri Light"/>
      <w:lang w:val="x-none" w:eastAsia="x-none"/>
    </w:rPr>
  </w:style>
  <w:style w:type="character" w:customStyle="1" w:styleId="PodtytuZnak">
    <w:name w:val="Podtytuł Znak"/>
    <w:link w:val="Podtytu"/>
    <w:rsid w:val="001F5D28"/>
    <w:rPr>
      <w:rFonts w:ascii="Calibri Light" w:eastAsia="Times New Roman" w:hAnsi="Calibri Light" w:cs="Times New Roman"/>
      <w:sz w:val="24"/>
      <w:szCs w:val="24"/>
    </w:rPr>
  </w:style>
  <w:style w:type="paragraph" w:styleId="Nagwekspisutreci">
    <w:name w:val="TOC Heading"/>
    <w:basedOn w:val="Nagwek1"/>
    <w:next w:val="Normalny"/>
    <w:uiPriority w:val="39"/>
    <w:qFormat/>
    <w:rsid w:val="00037279"/>
    <w:pPr>
      <w:keepLines/>
      <w:spacing w:after="0" w:line="259" w:lineRule="auto"/>
      <w:outlineLvl w:val="9"/>
    </w:pPr>
    <w:rPr>
      <w:rFonts w:eastAsia="Times New Roman"/>
      <w:b w:val="0"/>
      <w:bCs w:val="0"/>
      <w:color w:val="2E74B5"/>
      <w:kern w:val="0"/>
    </w:rPr>
  </w:style>
  <w:style w:type="paragraph" w:styleId="Spistreci1">
    <w:name w:val="toc 1"/>
    <w:basedOn w:val="Normalny"/>
    <w:next w:val="Normalny"/>
    <w:autoRedefine/>
    <w:uiPriority w:val="39"/>
    <w:rsid w:val="0027521A"/>
    <w:pPr>
      <w:tabs>
        <w:tab w:val="right" w:leader="dot" w:pos="9488"/>
      </w:tabs>
      <w:spacing w:line="276" w:lineRule="auto"/>
      <w:ind w:left="993" w:hanging="851"/>
      <w:jc w:val="both"/>
    </w:pPr>
    <w:rPr>
      <w:rFonts w:ascii="Arial" w:hAnsi="Arial" w:cs="Arial"/>
      <w:b/>
    </w:rPr>
  </w:style>
  <w:style w:type="paragraph" w:styleId="Spistreci2">
    <w:name w:val="toc 2"/>
    <w:basedOn w:val="Normalny"/>
    <w:next w:val="Normalny"/>
    <w:autoRedefine/>
    <w:uiPriority w:val="39"/>
    <w:unhideWhenUsed/>
    <w:rsid w:val="00037279"/>
    <w:pPr>
      <w:tabs>
        <w:tab w:val="right" w:leader="dot" w:pos="9070"/>
      </w:tabs>
      <w:spacing w:after="100" w:line="259" w:lineRule="auto"/>
    </w:pPr>
    <w:rPr>
      <w:rFonts w:ascii="Calibri" w:eastAsia="Times New Roman" w:hAnsi="Calibri"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unhideWhenUsed/>
    <w:rsid w:val="00037279"/>
    <w:pPr>
      <w:tabs>
        <w:tab w:val="right" w:leader="dot" w:pos="9070"/>
      </w:tabs>
      <w:spacing w:after="100" w:line="259" w:lineRule="auto"/>
    </w:pPr>
    <w:rPr>
      <w:rFonts w:ascii="Calibri" w:eastAsia="Times New Roman" w:hAnsi="Calibri"/>
      <w:sz w:val="22"/>
      <w:szCs w:val="22"/>
    </w:rPr>
  </w:style>
  <w:style w:type="table" w:styleId="Tabela-Siatka">
    <w:name w:val="Table Grid"/>
    <w:basedOn w:val="Standardowy"/>
    <w:uiPriority w:val="59"/>
    <w:rsid w:val="00B35B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rsid w:val="00B0512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B0512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05121"/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B05121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uiPriority w:val="99"/>
    <w:rsid w:val="00B05121"/>
    <w:rPr>
      <w:b/>
      <w:bCs/>
    </w:rPr>
  </w:style>
  <w:style w:type="paragraph" w:styleId="Akapitzlist">
    <w:name w:val="List Paragraph"/>
    <w:aliases w:val="Signature,L1,Numerowanie,2 heading,A_wyliczenie,K-P_odwolanie,Akapit z listą5,maz_wyliczenie,opis dzialania,T_SZ_List Paragraph,normalny tekst,Akapit z listą BS,Kolorowa lista — akcent 11"/>
    <w:basedOn w:val="Normalny"/>
    <w:link w:val="AkapitzlistZnak"/>
    <w:uiPriority w:val="34"/>
    <w:qFormat/>
    <w:rsid w:val="004D0EC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ytu2">
    <w:name w:val="Tytuł 2"/>
    <w:basedOn w:val="Normalny"/>
    <w:rsid w:val="000E4B86"/>
    <w:pPr>
      <w:spacing w:before="120" w:after="120"/>
      <w:jc w:val="center"/>
    </w:pPr>
    <w:rPr>
      <w:rFonts w:ascii="Calibri" w:hAnsi="Calibri"/>
      <w:b/>
    </w:rPr>
  </w:style>
  <w:style w:type="paragraph" w:styleId="Bezodstpw">
    <w:name w:val="No Spacing"/>
    <w:uiPriority w:val="1"/>
    <w:qFormat/>
    <w:rsid w:val="000E4B86"/>
    <w:pPr>
      <w:jc w:val="both"/>
    </w:pPr>
    <w:rPr>
      <w:rFonts w:ascii="Calibri" w:hAnsi="Calibri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4A7411"/>
    <w:pPr>
      <w:jc w:val="both"/>
    </w:pPr>
    <w:rPr>
      <w:rFonts w:ascii="Arial" w:hAnsi="Arial"/>
      <w:lang w:val="x-none" w:eastAsia="x-none"/>
    </w:rPr>
  </w:style>
  <w:style w:type="character" w:customStyle="1" w:styleId="Tekstpodstawowy2Znak">
    <w:name w:val="Tekst podstawowy 2 Znak"/>
    <w:link w:val="Tekstpodstawowy2"/>
    <w:rsid w:val="004A7411"/>
    <w:rPr>
      <w:rFonts w:ascii="Arial" w:hAnsi="Arial" w:cs="Arial"/>
      <w:sz w:val="24"/>
      <w:szCs w:val="24"/>
    </w:rPr>
  </w:style>
  <w:style w:type="character" w:styleId="Pogrubienie">
    <w:name w:val="Strong"/>
    <w:uiPriority w:val="22"/>
    <w:qFormat/>
    <w:rsid w:val="000C05C4"/>
    <w:rPr>
      <w:b/>
      <w:bCs/>
    </w:rPr>
  </w:style>
  <w:style w:type="paragraph" w:styleId="Tekstpodstawowy">
    <w:name w:val="Body Text"/>
    <w:basedOn w:val="Normalny"/>
    <w:link w:val="TekstpodstawowyZnak"/>
    <w:rsid w:val="00E83134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rsid w:val="00E83134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D554E5"/>
    <w:pPr>
      <w:spacing w:after="120" w:line="480" w:lineRule="auto"/>
      <w:ind w:left="283"/>
    </w:pPr>
    <w:rPr>
      <w:lang w:val="x-none" w:eastAsia="x-none"/>
    </w:rPr>
  </w:style>
  <w:style w:type="character" w:customStyle="1" w:styleId="Tekstpodstawowywcity2Znak">
    <w:name w:val="Tekst podstawowy wcięty 2 Znak"/>
    <w:link w:val="Tekstpodstawowywcity2"/>
    <w:rsid w:val="00D554E5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3061A5"/>
    <w:rPr>
      <w:sz w:val="24"/>
      <w:szCs w:val="24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3061A5"/>
    <w:rPr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"/>
    <w:link w:val="Tekstprzypisudolnego"/>
    <w:uiPriority w:val="99"/>
    <w:rsid w:val="003061A5"/>
    <w:rPr>
      <w:sz w:val="24"/>
    </w:rPr>
  </w:style>
  <w:style w:type="character" w:styleId="Odwoanieprzypisudolnego">
    <w:name w:val="footnote reference"/>
    <w:uiPriority w:val="99"/>
    <w:rsid w:val="003061A5"/>
    <w:rPr>
      <w:vertAlign w:val="superscript"/>
    </w:rPr>
  </w:style>
  <w:style w:type="paragraph" w:customStyle="1" w:styleId="StylNagwek2Tekstpodstawowy">
    <w:name w:val="Styl Nagłówek 2 + +Tekst podstawowy"/>
    <w:basedOn w:val="Nagwek2"/>
    <w:rsid w:val="00BE2F42"/>
    <w:pPr>
      <w:tabs>
        <w:tab w:val="left" w:pos="540"/>
      </w:tabs>
      <w:ind w:left="540" w:hanging="540"/>
      <w:jc w:val="both"/>
    </w:pPr>
    <w:rPr>
      <w:rFonts w:ascii="Calibri" w:eastAsia="Times New Roman" w:hAnsi="Calibri" w:cs="Arial"/>
      <w:sz w:val="24"/>
    </w:rPr>
  </w:style>
  <w:style w:type="character" w:customStyle="1" w:styleId="Nagwek2Znak">
    <w:name w:val="Nagłówek 2 Znak"/>
    <w:link w:val="Nagwek2"/>
    <w:semiHidden/>
    <w:rsid w:val="00BE2F42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Tekstpodstawowywcity">
    <w:name w:val="Body Text Indent"/>
    <w:basedOn w:val="Normalny"/>
    <w:link w:val="TekstpodstawowywcityZnak"/>
    <w:rsid w:val="003849F7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3849F7"/>
    <w:rPr>
      <w:sz w:val="24"/>
      <w:szCs w:val="24"/>
      <w:lang w:val="x-none"/>
    </w:rPr>
  </w:style>
  <w:style w:type="paragraph" w:customStyle="1" w:styleId="pkt">
    <w:name w:val="pkt"/>
    <w:basedOn w:val="Normalny"/>
    <w:link w:val="pktZnak"/>
    <w:rsid w:val="007D102E"/>
    <w:pPr>
      <w:spacing w:before="60" w:after="60"/>
      <w:ind w:left="851" w:hanging="295"/>
      <w:jc w:val="both"/>
    </w:pPr>
  </w:style>
  <w:style w:type="paragraph" w:styleId="Tekstprzypisukocowego">
    <w:name w:val="endnote text"/>
    <w:basedOn w:val="Normalny"/>
    <w:link w:val="TekstprzypisukocowegoZnak"/>
    <w:rsid w:val="003762C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762C2"/>
  </w:style>
  <w:style w:type="character" w:styleId="Odwoanieprzypisukocowego">
    <w:name w:val="endnote reference"/>
    <w:rsid w:val="003762C2"/>
    <w:rPr>
      <w:vertAlign w:val="superscript"/>
    </w:rPr>
  </w:style>
  <w:style w:type="paragraph" w:customStyle="1" w:styleId="Znak0">
    <w:name w:val="Znak0"/>
    <w:basedOn w:val="Normalny"/>
    <w:rsid w:val="001466BD"/>
  </w:style>
  <w:style w:type="paragraph" w:customStyle="1" w:styleId="Zwykytekst1">
    <w:name w:val="Zwykły tekst1"/>
    <w:basedOn w:val="Normalny"/>
    <w:uiPriority w:val="99"/>
    <w:rsid w:val="003E15E6"/>
    <w:pPr>
      <w:suppressAutoHyphens/>
    </w:pPr>
    <w:rPr>
      <w:rFonts w:ascii="Courier New" w:eastAsia="Times New Roman" w:hAnsi="Courier New"/>
      <w:kern w:val="2"/>
      <w:szCs w:val="20"/>
      <w:lang w:eastAsia="ar-SA"/>
    </w:rPr>
  </w:style>
  <w:style w:type="paragraph" w:customStyle="1" w:styleId="Zawartotabeli">
    <w:name w:val="Zawartość tabeli"/>
    <w:basedOn w:val="Tekstpodstawowy"/>
    <w:uiPriority w:val="99"/>
    <w:semiHidden/>
    <w:rsid w:val="003E15E6"/>
    <w:pPr>
      <w:suppressLineNumbers/>
      <w:suppressAutoHyphens/>
      <w:spacing w:after="0"/>
      <w:jc w:val="both"/>
    </w:pPr>
    <w:rPr>
      <w:rFonts w:eastAsia="Times New Roman"/>
      <w:kern w:val="2"/>
      <w:szCs w:val="20"/>
      <w:lang w:val="pl-PL" w:eastAsia="ar-SA"/>
    </w:rPr>
  </w:style>
  <w:style w:type="paragraph" w:customStyle="1" w:styleId="Nagwektabeli">
    <w:name w:val="Nagłówek tabeli"/>
    <w:basedOn w:val="Zawartotabeli"/>
    <w:uiPriority w:val="99"/>
    <w:semiHidden/>
    <w:rsid w:val="003E15E6"/>
    <w:pPr>
      <w:jc w:val="center"/>
    </w:pPr>
    <w:rPr>
      <w:b/>
      <w:bCs/>
      <w:i/>
      <w:iCs/>
    </w:rPr>
  </w:style>
  <w:style w:type="character" w:customStyle="1" w:styleId="Nagwek3Znak">
    <w:name w:val="Nagłówek 3 Znak"/>
    <w:link w:val="Nagwek3"/>
    <w:uiPriority w:val="9"/>
    <w:rsid w:val="00E46B81"/>
    <w:rPr>
      <w:rFonts w:ascii="Arial" w:hAnsi="Arial"/>
      <w:b/>
      <w:kern w:val="2"/>
      <w:sz w:val="22"/>
      <w:lang w:val="x-none" w:eastAsia="ar-SA"/>
    </w:rPr>
  </w:style>
  <w:style w:type="character" w:customStyle="1" w:styleId="Nagwek5Znak">
    <w:name w:val="Nagłówek 5 Znak"/>
    <w:link w:val="Nagwek5"/>
    <w:uiPriority w:val="9"/>
    <w:rsid w:val="00E46B81"/>
    <w:rPr>
      <w:kern w:val="2"/>
      <w:sz w:val="24"/>
      <w:u w:val="single"/>
      <w:lang w:val="x-none" w:eastAsia="ar-SA"/>
    </w:rPr>
  </w:style>
  <w:style w:type="paragraph" w:customStyle="1" w:styleId="glowny">
    <w:name w:val="glowny"/>
    <w:basedOn w:val="Stopka"/>
    <w:next w:val="Stopka"/>
    <w:semiHidden/>
    <w:rsid w:val="00891881"/>
    <w:pPr>
      <w:suppressAutoHyphens/>
      <w:snapToGrid w:val="0"/>
      <w:spacing w:line="258" w:lineRule="atLeast"/>
      <w:jc w:val="both"/>
    </w:pPr>
    <w:rPr>
      <w:rFonts w:ascii="FrankfurtGothic" w:eastAsia="Times New Roman" w:hAnsi="FrankfurtGothic"/>
      <w:color w:val="000000"/>
      <w:kern w:val="2"/>
      <w:sz w:val="19"/>
      <w:szCs w:val="20"/>
      <w:lang w:val="pl-PL" w:eastAsia="ar-SA"/>
    </w:rPr>
  </w:style>
  <w:style w:type="paragraph" w:customStyle="1" w:styleId="Standard">
    <w:name w:val="Standard"/>
    <w:rsid w:val="00B86F23"/>
    <w:pPr>
      <w:suppressAutoHyphens/>
      <w:autoSpaceDN w:val="0"/>
      <w:textAlignment w:val="baseline"/>
    </w:pPr>
    <w:rPr>
      <w:kern w:val="3"/>
      <w:sz w:val="24"/>
      <w:szCs w:val="24"/>
      <w:lang w:eastAsia="pl-PL"/>
    </w:rPr>
  </w:style>
  <w:style w:type="numbering" w:customStyle="1" w:styleId="WWNum5">
    <w:name w:val="WWNum5"/>
    <w:basedOn w:val="Bezlisty"/>
    <w:rsid w:val="00B86F23"/>
    <w:pPr>
      <w:numPr>
        <w:numId w:val="5"/>
      </w:numPr>
    </w:pPr>
  </w:style>
  <w:style w:type="numbering" w:customStyle="1" w:styleId="WWNum17">
    <w:name w:val="WWNum17"/>
    <w:basedOn w:val="Bezlisty"/>
    <w:rsid w:val="00B86F23"/>
    <w:pPr>
      <w:numPr>
        <w:numId w:val="6"/>
      </w:numPr>
    </w:pPr>
  </w:style>
  <w:style w:type="paragraph" w:customStyle="1" w:styleId="Atext-absatz-a">
    <w:name w:val="Atext-absatz-a"/>
    <w:basedOn w:val="Normalny"/>
    <w:rsid w:val="00556FDD"/>
    <w:pPr>
      <w:tabs>
        <w:tab w:val="right" w:leader="dot" w:pos="5954"/>
      </w:tabs>
      <w:spacing w:after="120"/>
      <w:ind w:left="1418"/>
    </w:pPr>
    <w:rPr>
      <w:rFonts w:ascii="Arial" w:eastAsia="Calibri" w:hAnsi="Arial" w:cs="Arial"/>
      <w:sz w:val="20"/>
      <w:szCs w:val="20"/>
    </w:rPr>
  </w:style>
  <w:style w:type="paragraph" w:customStyle="1" w:styleId="ZLITPKTzmpktliter">
    <w:name w:val="Z_LIT/PKT – zm. pkt literą"/>
    <w:basedOn w:val="Normalny"/>
    <w:uiPriority w:val="47"/>
    <w:qFormat/>
    <w:rsid w:val="00FB1E3F"/>
    <w:pPr>
      <w:spacing w:line="360" w:lineRule="auto"/>
      <w:ind w:left="1497" w:hanging="510"/>
      <w:jc w:val="both"/>
    </w:pPr>
    <w:rPr>
      <w:rFonts w:ascii="Times" w:hAnsi="Times" w:cs="Arial"/>
      <w:bCs/>
      <w:szCs w:val="20"/>
    </w:rPr>
  </w:style>
  <w:style w:type="character" w:customStyle="1" w:styleId="alb">
    <w:name w:val="a_lb"/>
    <w:rsid w:val="00FB1E3F"/>
  </w:style>
  <w:style w:type="character" w:customStyle="1" w:styleId="Nagwek4Znak">
    <w:name w:val="Nagłówek 4 Znak"/>
    <w:link w:val="Nagwek4"/>
    <w:rsid w:val="002031E8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6Znak">
    <w:name w:val="Nagłówek 6 Znak"/>
    <w:link w:val="Nagwek6"/>
    <w:rsid w:val="002031E8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Nagwek7Znak">
    <w:name w:val="Nagłówek 7 Znak"/>
    <w:link w:val="Nagwek7"/>
    <w:rsid w:val="002031E8"/>
    <w:rPr>
      <w:rFonts w:ascii="Calibri" w:eastAsia="Times New Roman" w:hAnsi="Calibri" w:cs="Times New Roman"/>
      <w:sz w:val="24"/>
      <w:szCs w:val="24"/>
    </w:rPr>
  </w:style>
  <w:style w:type="character" w:customStyle="1" w:styleId="Nagwek8Znak">
    <w:name w:val="Nagłówek 8 Znak"/>
    <w:link w:val="Nagwek8"/>
    <w:rsid w:val="002031E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Nagwek9Znak">
    <w:name w:val="Nagłówek 9 Znak"/>
    <w:link w:val="Nagwek9"/>
    <w:rsid w:val="002031E8"/>
    <w:rPr>
      <w:rFonts w:ascii="Calibri Light" w:eastAsia="Times New Roman" w:hAnsi="Calibri Light" w:cs="Times New Roman"/>
      <w:sz w:val="22"/>
      <w:szCs w:val="22"/>
    </w:rPr>
  </w:style>
  <w:style w:type="paragraph" w:styleId="Lista">
    <w:name w:val="List"/>
    <w:basedOn w:val="Normalny"/>
    <w:rsid w:val="002031E8"/>
    <w:pPr>
      <w:ind w:left="283" w:hanging="283"/>
      <w:contextualSpacing/>
    </w:pPr>
  </w:style>
  <w:style w:type="paragraph" w:styleId="Lista2">
    <w:name w:val="List 2"/>
    <w:basedOn w:val="Normalny"/>
    <w:rsid w:val="002031E8"/>
    <w:pPr>
      <w:ind w:left="566" w:hanging="283"/>
      <w:contextualSpacing/>
    </w:pPr>
  </w:style>
  <w:style w:type="paragraph" w:styleId="Lista3">
    <w:name w:val="List 3"/>
    <w:basedOn w:val="Normalny"/>
    <w:rsid w:val="002031E8"/>
    <w:pPr>
      <w:ind w:left="849" w:hanging="283"/>
      <w:contextualSpacing/>
    </w:pPr>
  </w:style>
  <w:style w:type="paragraph" w:styleId="Listapunktowana">
    <w:name w:val="List Bullet"/>
    <w:basedOn w:val="Normalny"/>
    <w:rsid w:val="002031E8"/>
    <w:pPr>
      <w:numPr>
        <w:numId w:val="9"/>
      </w:numPr>
      <w:contextualSpacing/>
    </w:pPr>
  </w:style>
  <w:style w:type="paragraph" w:styleId="Listapunktowana3">
    <w:name w:val="List Bullet 3"/>
    <w:basedOn w:val="Normalny"/>
    <w:rsid w:val="002031E8"/>
    <w:pPr>
      <w:numPr>
        <w:numId w:val="10"/>
      </w:numPr>
      <w:contextualSpacing/>
    </w:pPr>
  </w:style>
  <w:style w:type="paragraph" w:styleId="Legenda">
    <w:name w:val="caption"/>
    <w:basedOn w:val="Normalny"/>
    <w:next w:val="Normalny"/>
    <w:unhideWhenUsed/>
    <w:qFormat/>
    <w:rsid w:val="002031E8"/>
    <w:rPr>
      <w:b/>
      <w:bCs/>
      <w:sz w:val="20"/>
      <w:szCs w:val="20"/>
    </w:rPr>
  </w:style>
  <w:style w:type="paragraph" w:styleId="Tytu">
    <w:name w:val="Title"/>
    <w:basedOn w:val="Normalny"/>
    <w:next w:val="Normalny"/>
    <w:link w:val="TytuZnak"/>
    <w:qFormat/>
    <w:rsid w:val="002031E8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ytuZnak">
    <w:name w:val="Tytuł Znak"/>
    <w:link w:val="Tytu"/>
    <w:rsid w:val="002031E8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Tekstpodstawowyzwciciem">
    <w:name w:val="Body Text First Indent"/>
    <w:basedOn w:val="Tekstpodstawowy"/>
    <w:link w:val="TekstpodstawowyzwciciemZnak"/>
    <w:rsid w:val="002031E8"/>
    <w:pPr>
      <w:ind w:firstLine="210"/>
    </w:pPr>
    <w:rPr>
      <w:lang w:val="pl-PL"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2031E8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2031E8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2031E8"/>
    <w:rPr>
      <w:sz w:val="24"/>
      <w:szCs w:val="24"/>
      <w:lang w:val="x-none"/>
    </w:rPr>
  </w:style>
  <w:style w:type="character" w:customStyle="1" w:styleId="FontStyle12">
    <w:name w:val="Font Style12"/>
    <w:uiPriority w:val="99"/>
    <w:rsid w:val="00855EF4"/>
    <w:rPr>
      <w:rFonts w:ascii="Calibri" w:hAnsi="Calibri" w:cs="Calibri"/>
      <w:color w:val="000000"/>
      <w:sz w:val="26"/>
      <w:szCs w:val="26"/>
    </w:rPr>
  </w:style>
  <w:style w:type="paragraph" w:customStyle="1" w:styleId="Style4">
    <w:name w:val="Style4"/>
    <w:basedOn w:val="Normalny"/>
    <w:uiPriority w:val="99"/>
    <w:rsid w:val="00855EF4"/>
    <w:pPr>
      <w:widowControl w:val="0"/>
      <w:autoSpaceDE w:val="0"/>
      <w:autoSpaceDN w:val="0"/>
      <w:adjustRightInd w:val="0"/>
      <w:spacing w:line="394" w:lineRule="exact"/>
      <w:ind w:hanging="346"/>
      <w:jc w:val="both"/>
    </w:pPr>
    <w:rPr>
      <w:rFonts w:ascii="Calibri" w:hAnsi="Calibri"/>
    </w:rPr>
  </w:style>
  <w:style w:type="character" w:customStyle="1" w:styleId="FontStyle38">
    <w:name w:val="Font Style38"/>
    <w:uiPriority w:val="99"/>
    <w:rsid w:val="00855EF4"/>
    <w:rPr>
      <w:rFonts w:ascii="Calibri" w:hAnsi="Calibri" w:cs="Calibri"/>
      <w:color w:val="000000"/>
      <w:sz w:val="18"/>
      <w:szCs w:val="18"/>
    </w:rPr>
  </w:style>
  <w:style w:type="character" w:customStyle="1" w:styleId="FontStyle120">
    <w:name w:val="Font Style120"/>
    <w:uiPriority w:val="99"/>
    <w:rsid w:val="00855EF4"/>
    <w:rPr>
      <w:rFonts w:ascii="Calibri" w:hAnsi="Calibri" w:cs="Calibri"/>
      <w:color w:val="000000"/>
      <w:sz w:val="20"/>
      <w:szCs w:val="20"/>
    </w:rPr>
  </w:style>
  <w:style w:type="character" w:customStyle="1" w:styleId="FontStyle14">
    <w:name w:val="Font Style14"/>
    <w:uiPriority w:val="99"/>
    <w:rsid w:val="00855EF4"/>
    <w:rPr>
      <w:rFonts w:ascii="Calibri" w:hAnsi="Calibri" w:cs="Calibri"/>
      <w:color w:val="000000"/>
      <w:sz w:val="20"/>
      <w:szCs w:val="20"/>
    </w:rPr>
  </w:style>
  <w:style w:type="numbering" w:customStyle="1" w:styleId="WWNum51">
    <w:name w:val="WWNum51"/>
    <w:basedOn w:val="Bezlisty"/>
    <w:rsid w:val="00192B65"/>
    <w:pPr>
      <w:numPr>
        <w:numId w:val="2"/>
      </w:numPr>
    </w:pPr>
  </w:style>
  <w:style w:type="numbering" w:customStyle="1" w:styleId="WWNum171">
    <w:name w:val="WWNum171"/>
    <w:basedOn w:val="Bezlisty"/>
    <w:rsid w:val="00192B65"/>
  </w:style>
  <w:style w:type="character" w:customStyle="1" w:styleId="FontStyle86">
    <w:name w:val="Font Style86"/>
    <w:uiPriority w:val="99"/>
    <w:rsid w:val="00FB1369"/>
    <w:rPr>
      <w:rFonts w:ascii="Arial" w:hAnsi="Arial" w:cs="Arial"/>
      <w:color w:val="000000"/>
      <w:sz w:val="22"/>
      <w:szCs w:val="22"/>
    </w:rPr>
  </w:style>
  <w:style w:type="character" w:customStyle="1" w:styleId="TekstdymkaZnak">
    <w:name w:val="Tekst dymka Znak"/>
    <w:link w:val="Tekstdymka"/>
    <w:uiPriority w:val="99"/>
    <w:semiHidden/>
    <w:rsid w:val="007D738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D738B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7D738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7D738B"/>
    <w:rPr>
      <w:sz w:val="24"/>
      <w:szCs w:val="24"/>
    </w:rPr>
  </w:style>
  <w:style w:type="paragraph" w:customStyle="1" w:styleId="Style24">
    <w:name w:val="Style24"/>
    <w:basedOn w:val="Normalny"/>
    <w:uiPriority w:val="99"/>
    <w:rsid w:val="005C557E"/>
    <w:pPr>
      <w:widowControl w:val="0"/>
      <w:autoSpaceDE w:val="0"/>
      <w:autoSpaceDN w:val="0"/>
      <w:adjustRightInd w:val="0"/>
      <w:spacing w:line="317" w:lineRule="exact"/>
      <w:ind w:hanging="353"/>
      <w:jc w:val="both"/>
    </w:pPr>
    <w:rPr>
      <w:rFonts w:ascii="Arial" w:hAnsi="Arial" w:cs="Arial"/>
    </w:rPr>
  </w:style>
  <w:style w:type="character" w:customStyle="1" w:styleId="hps">
    <w:name w:val="hps"/>
    <w:rsid w:val="005C557E"/>
  </w:style>
  <w:style w:type="paragraph" w:customStyle="1" w:styleId="Akapitzlist1">
    <w:name w:val="Akapit z listą1"/>
    <w:basedOn w:val="Normalny"/>
    <w:rsid w:val="00D478C1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ListParagraph0">
    <w:name w:val="List Paragraph0"/>
    <w:basedOn w:val="Normalny"/>
    <w:rsid w:val="00F417BA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customStyle="1" w:styleId="ust">
    <w:name w:val="ust"/>
    <w:rsid w:val="000A499E"/>
    <w:pPr>
      <w:suppressAutoHyphens/>
      <w:spacing w:before="60" w:after="60"/>
      <w:ind w:left="426" w:hanging="284"/>
      <w:jc w:val="both"/>
    </w:pPr>
    <w:rPr>
      <w:kern w:val="2"/>
      <w:sz w:val="24"/>
      <w:lang w:eastAsia="ar-SA"/>
    </w:rPr>
  </w:style>
  <w:style w:type="numbering" w:customStyle="1" w:styleId="WWNum52">
    <w:name w:val="WWNum52"/>
    <w:basedOn w:val="Bezlisty"/>
    <w:rsid w:val="001F6737"/>
    <w:pPr>
      <w:numPr>
        <w:numId w:val="3"/>
      </w:numPr>
    </w:pPr>
  </w:style>
  <w:style w:type="character" w:customStyle="1" w:styleId="FontStyle84">
    <w:name w:val="Font Style84"/>
    <w:uiPriority w:val="99"/>
    <w:rsid w:val="008866EB"/>
    <w:rPr>
      <w:rFonts w:ascii="Arial" w:hAnsi="Arial" w:cs="Arial"/>
      <w:b/>
      <w:bCs/>
      <w:color w:val="000000"/>
      <w:sz w:val="22"/>
      <w:szCs w:val="22"/>
    </w:rPr>
  </w:style>
  <w:style w:type="character" w:customStyle="1" w:styleId="Teksttreci4Bezkursywy">
    <w:name w:val="Tekst treści (4) + Bez kursywy"/>
    <w:uiPriority w:val="99"/>
    <w:unhideWhenUsed/>
    <w:rsid w:val="00EC0769"/>
    <w:rPr>
      <w:rFonts w:hint="default"/>
      <w:sz w:val="20"/>
    </w:rPr>
  </w:style>
  <w:style w:type="character" w:customStyle="1" w:styleId="Teksttreci4">
    <w:name w:val="Tekst treści (4)_"/>
    <w:link w:val="Teksttreci40"/>
    <w:unhideWhenUsed/>
    <w:locked/>
    <w:rsid w:val="00EC0769"/>
    <w:rPr>
      <w:i/>
      <w:shd w:val="clear" w:color="auto" w:fill="FFFFFF"/>
    </w:rPr>
  </w:style>
  <w:style w:type="paragraph" w:customStyle="1" w:styleId="Teksttreci40">
    <w:name w:val="Tekst treści (4)"/>
    <w:basedOn w:val="Normalny"/>
    <w:link w:val="Teksttreci4"/>
    <w:unhideWhenUsed/>
    <w:rsid w:val="00EC0769"/>
    <w:pPr>
      <w:shd w:val="clear" w:color="auto" w:fill="FFFFFF"/>
      <w:spacing w:after="60" w:line="250" w:lineRule="exact"/>
      <w:ind w:hanging="360"/>
      <w:jc w:val="both"/>
    </w:pPr>
    <w:rPr>
      <w:i/>
      <w:sz w:val="20"/>
      <w:szCs w:val="20"/>
    </w:rPr>
  </w:style>
  <w:style w:type="character" w:customStyle="1" w:styleId="Teksttreci">
    <w:name w:val="Tekst treści_"/>
    <w:link w:val="Teksttreci1"/>
    <w:unhideWhenUsed/>
    <w:locked/>
    <w:rsid w:val="00EC0769"/>
    <w:rPr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unhideWhenUsed/>
    <w:rsid w:val="00EC0769"/>
    <w:pPr>
      <w:shd w:val="clear" w:color="auto" w:fill="FFFFFF"/>
      <w:spacing w:after="180" w:line="370" w:lineRule="exact"/>
      <w:ind w:hanging="2400"/>
      <w:jc w:val="center"/>
    </w:pPr>
    <w:rPr>
      <w:sz w:val="20"/>
      <w:szCs w:val="20"/>
    </w:rPr>
  </w:style>
  <w:style w:type="paragraph" w:customStyle="1" w:styleId="Teksttreci21">
    <w:name w:val="Tekst treści (2)1"/>
    <w:basedOn w:val="Normalny"/>
    <w:uiPriority w:val="99"/>
    <w:unhideWhenUsed/>
    <w:rsid w:val="00EC0769"/>
    <w:pPr>
      <w:shd w:val="clear" w:color="auto" w:fill="FFFFFF"/>
      <w:spacing w:after="900" w:line="240" w:lineRule="atLeast"/>
      <w:ind w:hanging="720"/>
      <w:jc w:val="right"/>
    </w:pPr>
    <w:rPr>
      <w:rFonts w:ascii="Calibri" w:eastAsia="Calibri" w:hAnsi="Calibri"/>
      <w:b/>
      <w:sz w:val="20"/>
    </w:rPr>
  </w:style>
  <w:style w:type="paragraph" w:customStyle="1" w:styleId="Tekstpodstawowywcity34">
    <w:name w:val="Tekst podstawowy wcięty 34"/>
    <w:basedOn w:val="Normalny"/>
    <w:rsid w:val="005F4F18"/>
    <w:pPr>
      <w:tabs>
        <w:tab w:val="left" w:pos="-21578"/>
      </w:tabs>
      <w:suppressAutoHyphens/>
      <w:ind w:left="709" w:hanging="425"/>
      <w:jc w:val="both"/>
    </w:pPr>
    <w:rPr>
      <w:rFonts w:ascii="Verdana" w:eastAsia="Times New Roman" w:hAnsi="Verdana"/>
      <w:kern w:val="2"/>
      <w:sz w:val="22"/>
      <w:lang w:eastAsia="ar-SA"/>
    </w:rPr>
  </w:style>
  <w:style w:type="paragraph" w:customStyle="1" w:styleId="service-tag">
    <w:name w:val="service-tag"/>
    <w:basedOn w:val="Normalny"/>
    <w:rsid w:val="00006DE3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Tekstpodstawowy31">
    <w:name w:val="Tekst podstawowy 31"/>
    <w:basedOn w:val="Normalny"/>
    <w:qFormat/>
    <w:rsid w:val="00355541"/>
    <w:pPr>
      <w:suppressAutoHyphens/>
      <w:spacing w:after="240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Styl1">
    <w:name w:val="Styl1"/>
    <w:basedOn w:val="Normalny"/>
    <w:rsid w:val="00355541"/>
    <w:pPr>
      <w:widowControl w:val="0"/>
      <w:suppressAutoHyphens/>
      <w:spacing w:before="240"/>
      <w:jc w:val="both"/>
    </w:pPr>
    <w:rPr>
      <w:rFonts w:ascii="Arial" w:eastAsia="Times New Roman" w:hAnsi="Arial" w:cs="Arial"/>
      <w:szCs w:val="20"/>
      <w:lang w:eastAsia="ar-SA"/>
    </w:rPr>
  </w:style>
  <w:style w:type="character" w:customStyle="1" w:styleId="AkapitzlistZnak">
    <w:name w:val="Akapit z listą Znak"/>
    <w:aliases w:val="Signature Znak,L1 Znak,Numerowanie Znak,2 heading Znak,A_wyliczenie Znak,K-P_odwolanie Znak,Akapit z listą5 Znak,maz_wyliczenie Znak,opis dzialania Znak,T_SZ_List Paragraph Znak,normalny tekst Znak,Akapit z listą BS Znak"/>
    <w:link w:val="Akapitzlist"/>
    <w:uiPriority w:val="34"/>
    <w:qFormat/>
    <w:rsid w:val="003B194D"/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rsid w:val="00B33C66"/>
  </w:style>
  <w:style w:type="paragraph" w:customStyle="1" w:styleId="arimr">
    <w:name w:val="arimr"/>
    <w:basedOn w:val="Normalny"/>
    <w:rsid w:val="004866E7"/>
    <w:pPr>
      <w:widowControl w:val="0"/>
      <w:snapToGrid w:val="0"/>
      <w:spacing w:line="360" w:lineRule="auto"/>
    </w:pPr>
    <w:rPr>
      <w:rFonts w:eastAsia="Times New Roman"/>
      <w:szCs w:val="20"/>
      <w:lang w:val="en-US"/>
    </w:rPr>
  </w:style>
  <w:style w:type="paragraph" w:customStyle="1" w:styleId="Teksttreci0">
    <w:name w:val="Tekst treści"/>
    <w:basedOn w:val="Normalny"/>
    <w:rsid w:val="00780A5C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  <w:lang w:val="cs-CZ"/>
    </w:rPr>
  </w:style>
  <w:style w:type="character" w:customStyle="1" w:styleId="TeksttreciPogrubienie">
    <w:name w:val="Tekst treści + Pogrubienie"/>
    <w:rsid w:val="00780A5C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styleId="Tekstpodstawowy3">
    <w:name w:val="Body Text 3"/>
    <w:basedOn w:val="Normalny"/>
    <w:link w:val="Tekstpodstawowy3Znak"/>
    <w:rsid w:val="001C4849"/>
    <w:pPr>
      <w:spacing w:after="120"/>
    </w:pPr>
    <w:rPr>
      <w:rFonts w:eastAsia="Times New Roman"/>
      <w:sz w:val="16"/>
      <w:szCs w:val="16"/>
    </w:rPr>
  </w:style>
  <w:style w:type="character" w:customStyle="1" w:styleId="Tekstpodstawowy3Znak">
    <w:name w:val="Tekst podstawowy 3 Znak"/>
    <w:link w:val="Tekstpodstawowy3"/>
    <w:rsid w:val="001C4849"/>
    <w:rPr>
      <w:rFonts w:eastAsia="Times New Roman"/>
      <w:sz w:val="16"/>
      <w:szCs w:val="16"/>
    </w:rPr>
  </w:style>
  <w:style w:type="character" w:customStyle="1" w:styleId="pktZnak">
    <w:name w:val="pkt Znak"/>
    <w:link w:val="pkt"/>
    <w:rsid w:val="00355113"/>
    <w:rPr>
      <w:sz w:val="24"/>
      <w:szCs w:val="24"/>
    </w:rPr>
  </w:style>
  <w:style w:type="paragraph" w:customStyle="1" w:styleId="Tiret1">
    <w:name w:val="Tiret 1"/>
    <w:basedOn w:val="Normalny"/>
    <w:rsid w:val="00A77F50"/>
    <w:pPr>
      <w:numPr>
        <w:numId w:val="37"/>
      </w:numPr>
      <w:spacing w:before="120" w:after="120"/>
      <w:jc w:val="both"/>
    </w:pPr>
    <w:rPr>
      <w:rFonts w:eastAsia="Calibri"/>
      <w:szCs w:val="22"/>
      <w:lang w:eastAsia="en-GB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57AF6"/>
    <w:rPr>
      <w:color w:val="605E5C"/>
      <w:shd w:val="clear" w:color="auto" w:fill="E1DFDD"/>
    </w:rPr>
  </w:style>
  <w:style w:type="character" w:customStyle="1" w:styleId="alb-s">
    <w:name w:val="a_lb-s"/>
    <w:basedOn w:val="Domylnaczcionkaakapitu"/>
    <w:rsid w:val="00FF30BC"/>
  </w:style>
  <w:style w:type="character" w:customStyle="1" w:styleId="apple-converted-space">
    <w:name w:val="apple-converted-space"/>
    <w:basedOn w:val="Domylnaczcionkaakapitu"/>
    <w:rsid w:val="00FF30BC"/>
  </w:style>
  <w:style w:type="character" w:styleId="UyteHipercze">
    <w:name w:val="FollowedHyperlink"/>
    <w:basedOn w:val="Domylnaczcionkaakapitu"/>
    <w:rsid w:val="00AC555C"/>
    <w:rPr>
      <w:color w:val="954F72" w:themeColor="followedHyperlink"/>
      <w:u w:val="single"/>
    </w:rPr>
  </w:style>
  <w:style w:type="character" w:customStyle="1" w:styleId="FontStyle26">
    <w:name w:val="Font Style26"/>
    <w:rsid w:val="0057608F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4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0524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4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69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1116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106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69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3553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509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3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7BFFD-4656-154C-97A7-796A0E627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1057</Words>
  <Characters>6347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i załączniki - nie stosuje sie ustawy pzp</vt:lpstr>
    </vt:vector>
  </TitlesOfParts>
  <Manager/>
  <Company>.</Company>
  <LinksUpToDate>false</LinksUpToDate>
  <CharactersWithSpaces>7390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i załączniki - nie stosuje sie ustawy pzp</dc:title>
  <dc:subject/>
  <dc:creator>Piotr Sperczyński</dc:creator>
  <cp:keywords/>
  <dc:description/>
  <cp:lastModifiedBy>Sławomir Widomski</cp:lastModifiedBy>
  <cp:revision>3</cp:revision>
  <cp:lastPrinted>2024-10-08T09:15:00Z</cp:lastPrinted>
  <dcterms:created xsi:type="dcterms:W3CDTF">2026-02-08T16:14:00Z</dcterms:created>
  <dcterms:modified xsi:type="dcterms:W3CDTF">2026-03-17T09:43:00Z</dcterms:modified>
  <cp:category/>
</cp:coreProperties>
</file>